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sdt>
      <w:sdtPr>
        <w:rPr>
          <w:rFonts w:ascii="Arial" w:hAnsi="Arial" w:cs="Arial"/>
          <w:sz w:val="24"/>
          <w:szCs w:val="24"/>
          <w:lang w:val="eu-ES"/>
        </w:rPr>
        <w:id w:val="669683428"/>
        <w:docPartObj>
          <w:docPartGallery w:val="Cover Pages"/>
          <w:docPartUnique/>
        </w:docPartObj>
      </w:sdtPr>
      <w:sdtEndPr>
        <w:rPr>
          <w:rFonts w:eastAsia="Times New Roman"/>
          <w:b/>
          <w:bCs/>
          <w:lang w:eastAsia="eu-ES"/>
        </w:rPr>
      </w:sdtEndPr>
      <w:sdtContent>
        <w:p w:rsidR="005E4B8F" w:rsidRPr="00FF42EE" w:rsidRDefault="005E4B8F">
          <w:pPr>
            <w:rPr>
              <w:rFonts w:ascii="Arial" w:hAnsi="Arial" w:cs="Arial"/>
              <w:sz w:val="24"/>
              <w:szCs w:val="24"/>
              <w:lang w:val="eu-ES"/>
            </w:rPr>
          </w:pPr>
          <w:r w:rsidRPr="00FF42EE">
            <w:rPr>
              <w:rFonts w:ascii="Arial" w:hAnsi="Arial" w:cs="Arial"/>
              <w:noProof/>
              <w:sz w:val="24"/>
              <w:szCs w:val="24"/>
              <w:lang w:val="eu-ES" w:eastAsia="eu-ES"/>
            </w:rPr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-851535</wp:posOffset>
                </wp:positionH>
                <wp:positionV relativeFrom="paragraph">
                  <wp:posOffset>-882015</wp:posOffset>
                </wp:positionV>
                <wp:extent cx="2056569" cy="1196340"/>
                <wp:effectExtent l="0" t="0" r="1270" b="3810"/>
                <wp:wrapNone/>
                <wp:docPr id="2" name="Irudia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Originala sloganarekin.jpg"/>
                        <pic:cNvPicPr/>
                      </pic:nvPicPr>
                      <pic:blipFill>
                        <a:blip r:embed="rId1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058143" cy="119725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Pr="00FF42EE">
            <w:rPr>
              <w:rFonts w:ascii="Arial" w:hAnsi="Arial" w:cs="Arial"/>
              <w:noProof/>
              <w:sz w:val="24"/>
              <w:szCs w:val="24"/>
              <w:lang w:val="eu-ES" w:eastAsia="eu-ES"/>
            </w:rPr>
            <mc:AlternateContent>
              <mc:Choice Requires="wpg">
                <w:drawing>
                  <wp:anchor distT="0" distB="0" distL="114300" distR="114300" simplePos="0" relativeHeight="251662336" behindDoc="0" locked="0" layoutInCell="1" allowOverlap="1">
                    <wp:simplePos x="0" y="0"/>
                    <wp:positionH relativeFrom="page">
                      <wp:align>center</wp:align>
                    </wp:positionH>
                    <mc:AlternateContent>
                      <mc:Choice Requires="wp14">
                        <wp:positionV relativeFrom="page">
                          <wp14:pctPosVOffset>2300</wp14:pctPosVOffset>
                        </wp:positionV>
                      </mc:Choice>
                      <mc:Fallback>
                        <wp:positionV relativeFrom="page">
                          <wp:posOffset>231140</wp:posOffset>
                        </wp:positionV>
                      </mc:Fallback>
                    </mc:AlternateContent>
                    <wp:extent cx="7315200" cy="1215391"/>
                    <wp:effectExtent l="0" t="0" r="1270" b="1905"/>
                    <wp:wrapNone/>
                    <wp:docPr id="149" name="149. taldea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7315200" cy="1215391"/>
                              <a:chOff x="0" y="-1"/>
                              <a:chExt cx="7315200" cy="1216153"/>
                            </a:xfrm>
                          </wpg:grpSpPr>
                          <wps:wsp>
                            <wps:cNvPr id="150" name="51. laukizuzena"/>
                            <wps:cNvSpPr/>
                            <wps:spPr>
                              <a:xfrm>
                                <a:off x="0" y="-1"/>
                                <a:ext cx="7315200" cy="1130373"/>
                              </a:xfrm>
                              <a:custGeom>
                                <a:avLst/>
                                <a:gdLst>
                                  <a:gd name="connsiteX0" fmla="*/ 0 w 7312660"/>
                                  <a:gd name="connsiteY0" fmla="*/ 0 h 1215390"/>
                                  <a:gd name="connsiteX1" fmla="*/ 7312660 w 7312660"/>
                                  <a:gd name="connsiteY1" fmla="*/ 0 h 1215390"/>
                                  <a:gd name="connsiteX2" fmla="*/ 7312660 w 7312660"/>
                                  <a:gd name="connsiteY2" fmla="*/ 1215390 h 1215390"/>
                                  <a:gd name="connsiteX3" fmla="*/ 0 w 7312660"/>
                                  <a:gd name="connsiteY3" fmla="*/ 1215390 h 1215390"/>
                                  <a:gd name="connsiteX4" fmla="*/ 0 w 7312660"/>
                                  <a:gd name="connsiteY4" fmla="*/ 0 h 1215390"/>
                                  <a:gd name="connsiteX0" fmla="*/ 0 w 7312660"/>
                                  <a:gd name="connsiteY0" fmla="*/ 0 h 1215390"/>
                                  <a:gd name="connsiteX1" fmla="*/ 7312660 w 7312660"/>
                                  <a:gd name="connsiteY1" fmla="*/ 0 h 1215390"/>
                                  <a:gd name="connsiteX2" fmla="*/ 7312660 w 7312660"/>
                                  <a:gd name="connsiteY2" fmla="*/ 1215390 h 1215390"/>
                                  <a:gd name="connsiteX3" fmla="*/ 3667125 w 7312660"/>
                                  <a:gd name="connsiteY3" fmla="*/ 1209675 h 1215390"/>
                                  <a:gd name="connsiteX4" fmla="*/ 0 w 7312660"/>
                                  <a:gd name="connsiteY4" fmla="*/ 1215390 h 1215390"/>
                                  <a:gd name="connsiteX5" fmla="*/ 0 w 7312660"/>
                                  <a:gd name="connsiteY5" fmla="*/ 0 h 1215390"/>
                                  <a:gd name="connsiteX0" fmla="*/ 0 w 7312660"/>
                                  <a:gd name="connsiteY0" fmla="*/ 0 h 1215390"/>
                                  <a:gd name="connsiteX1" fmla="*/ 7312660 w 7312660"/>
                                  <a:gd name="connsiteY1" fmla="*/ 0 h 1215390"/>
                                  <a:gd name="connsiteX2" fmla="*/ 7312660 w 7312660"/>
                                  <a:gd name="connsiteY2" fmla="*/ 1215390 h 1215390"/>
                                  <a:gd name="connsiteX3" fmla="*/ 3619500 w 7312660"/>
                                  <a:gd name="connsiteY3" fmla="*/ 733425 h 1215390"/>
                                  <a:gd name="connsiteX4" fmla="*/ 0 w 7312660"/>
                                  <a:gd name="connsiteY4" fmla="*/ 1215390 h 1215390"/>
                                  <a:gd name="connsiteX5" fmla="*/ 0 w 7312660"/>
                                  <a:gd name="connsiteY5" fmla="*/ 0 h 1215390"/>
                                  <a:gd name="connsiteX0" fmla="*/ 0 w 7312660"/>
                                  <a:gd name="connsiteY0" fmla="*/ 0 h 1215390"/>
                                  <a:gd name="connsiteX1" fmla="*/ 7312660 w 7312660"/>
                                  <a:gd name="connsiteY1" fmla="*/ 0 h 1215390"/>
                                  <a:gd name="connsiteX2" fmla="*/ 7312660 w 7312660"/>
                                  <a:gd name="connsiteY2" fmla="*/ 1129665 h 1215390"/>
                                  <a:gd name="connsiteX3" fmla="*/ 3619500 w 7312660"/>
                                  <a:gd name="connsiteY3" fmla="*/ 733425 h 1215390"/>
                                  <a:gd name="connsiteX4" fmla="*/ 0 w 7312660"/>
                                  <a:gd name="connsiteY4" fmla="*/ 1215390 h 1215390"/>
                                  <a:gd name="connsiteX5" fmla="*/ 0 w 7312660"/>
                                  <a:gd name="connsiteY5" fmla="*/ 0 h 1215390"/>
                                  <a:gd name="connsiteX0" fmla="*/ 9525 w 7322185"/>
                                  <a:gd name="connsiteY0" fmla="*/ 0 h 1129665"/>
                                  <a:gd name="connsiteX1" fmla="*/ 7322185 w 7322185"/>
                                  <a:gd name="connsiteY1" fmla="*/ 0 h 1129665"/>
                                  <a:gd name="connsiteX2" fmla="*/ 7322185 w 7322185"/>
                                  <a:gd name="connsiteY2" fmla="*/ 1129665 h 1129665"/>
                                  <a:gd name="connsiteX3" fmla="*/ 3629025 w 7322185"/>
                                  <a:gd name="connsiteY3" fmla="*/ 733425 h 1129665"/>
                                  <a:gd name="connsiteX4" fmla="*/ 0 w 7322185"/>
                                  <a:gd name="connsiteY4" fmla="*/ 1091565 h 1129665"/>
                                  <a:gd name="connsiteX5" fmla="*/ 9525 w 7322185"/>
                                  <a:gd name="connsiteY5" fmla="*/ 0 h 1129665"/>
                                  <a:gd name="connsiteX0" fmla="*/ 0 w 7312660"/>
                                  <a:gd name="connsiteY0" fmla="*/ 0 h 1129665"/>
                                  <a:gd name="connsiteX1" fmla="*/ 7312660 w 7312660"/>
                                  <a:gd name="connsiteY1" fmla="*/ 0 h 1129665"/>
                                  <a:gd name="connsiteX2" fmla="*/ 7312660 w 7312660"/>
                                  <a:gd name="connsiteY2" fmla="*/ 1129665 h 1129665"/>
                                  <a:gd name="connsiteX3" fmla="*/ 3619500 w 7312660"/>
                                  <a:gd name="connsiteY3" fmla="*/ 733425 h 1129665"/>
                                  <a:gd name="connsiteX4" fmla="*/ 0 w 7312660"/>
                                  <a:gd name="connsiteY4" fmla="*/ 1091565 h 1129665"/>
                                  <a:gd name="connsiteX5" fmla="*/ 0 w 7312660"/>
                                  <a:gd name="connsiteY5" fmla="*/ 0 h 112966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7312660" h="1129665">
                                    <a:moveTo>
                                      <a:pt x="0" y="0"/>
                                    </a:moveTo>
                                    <a:lnTo>
                                      <a:pt x="7312660" y="0"/>
                                    </a:lnTo>
                                    <a:lnTo>
                                      <a:pt x="7312660" y="1129665"/>
                                    </a:lnTo>
                                    <a:lnTo>
                                      <a:pt x="3619500" y="733425"/>
                                    </a:lnTo>
                                    <a:lnTo>
                                      <a:pt x="0" y="1091565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1" name="151. laukizuzena"/>
                            <wps:cNvSpPr/>
                            <wps:spPr>
                              <a:xfrm>
                                <a:off x="0" y="0"/>
                                <a:ext cx="7315200" cy="1216152"/>
                              </a:xfrm>
                              <a:prstGeom prst="rect">
                                <a:avLst/>
                              </a:prstGeom>
                              <a:blipFill>
                                <a:blip r:embed="rId13"/>
                                <a:stretch>
                                  <a:fillRect r="-7574"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page">
                      <wp14:pctWidth>94100</wp14:pctWidth>
                    </wp14:sizeRelH>
                    <wp14:sizeRelV relativeFrom="page">
                      <wp14:pctHeight>12100</wp14:pctHeight>
                    </wp14:sizeRelV>
                  </wp:anchor>
                </w:drawing>
              </mc:Choice>
              <mc:Fallback>
                <w:pict>
                  <v:group w14:anchorId="3DF18A76" id="149. taldea" o:spid="_x0000_s1026" style="position:absolute;margin-left:0;margin-top:0;width:8in;height:95.7pt;z-index:251662336;mso-width-percent:941;mso-height-percent:121;mso-top-percent:23;mso-position-horizontal:center;mso-position-horizontal-relative:page;mso-position-vertical-relative:page;mso-width-percent:941;mso-height-percent:121;mso-top-percent:23" coordorigin="" coordsize="73152,1216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">
                    <v:shape id="51. laukizuzena" o:spid="_x0000_s1027" style="position:absolute;width:73152;height:11303;visibility:visible;mso-wrap-style:square;v-text-anchor:middle" coordsize="7312660,11296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" path="m,l7312660,r,1129665l3619500,733425,,1091565,,xe" fillcolor="#4f81bd [3204]" stroked="f" strokeweight="2pt">
                      <v:path arrowok="t" o:connecttype="custom" o:connectlocs="0,0;7315200,0;7315200,1130373;3620757,733885;0,1092249;0,0" o:connectangles="0,0,0,0,0,0"/>
                    </v:shape>
                    <v:rect id="151. laukizuzena" o:spid="_x0000_s1028" style="position:absolute;width:73152;height:121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" stroked="f" strokeweight="2pt">
                      <v:fill r:id="rId14" o:title="" recolor="t" rotate="t" type="frame"/>
                    </v:rect>
                    <w10:wrap anchorx="page" anchory="page"/>
                  </v:group>
                </w:pict>
              </mc:Fallback>
            </mc:AlternateContent>
          </w:r>
          <w:r w:rsidRPr="00FF42EE">
            <w:rPr>
              <w:rFonts w:ascii="Arial" w:hAnsi="Arial" w:cs="Arial"/>
              <w:noProof/>
              <w:sz w:val="24"/>
              <w:szCs w:val="24"/>
              <w:lang w:val="eu-ES" w:eastAsia="eu-ES"/>
            </w:rPr>
            <mc:AlternateContent>
              <mc:Choice Requires="wps">
                <w:drawing>
                  <wp:anchor distT="0" distB="0" distL="114300" distR="114300" simplePos="0" relativeHeight="251660288" behindDoc="0" locked="0" layoutInCell="1" allowOverlap="1">
                    <wp:simplePos x="0" y="0"/>
                    <wp:positionH relativeFrom="page">
                      <wp:align>center</wp:align>
                    </wp:positionH>
                    <mc:AlternateContent>
                      <mc:Choice Requires="wp14">
                        <wp:positionV relativeFrom="page">
                          <wp14:pctPosVOffset>81800</wp14:pctPosVOffset>
                        </wp:positionV>
                      </mc:Choice>
                      <mc:Fallback>
                        <wp:positionV relativeFrom="page">
                          <wp:posOffset>8227695</wp:posOffset>
                        </wp:positionV>
                      </mc:Fallback>
                    </mc:AlternateContent>
                    <wp:extent cx="7315200" cy="914400"/>
                    <wp:effectExtent l="0" t="0" r="0" b="8255"/>
                    <wp:wrapSquare wrapText="bothSides"/>
                    <wp:docPr id="152" name="152. testu-koadroa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7315200" cy="9144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sdt>
                                <w:sdtPr>
                                  <w:rPr>
                                    <w:color w:val="595959" w:themeColor="text1" w:themeTint="A6"/>
                                    <w:sz w:val="28"/>
                                    <w:szCs w:val="28"/>
                                    <w:lang w:val="es-ES"/>
                                  </w:rPr>
                                  <w:alias w:val="Egilea"/>
                                  <w:tag w:val=""/>
                                  <w:id w:val="789243997"/>
              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              <w:text/>
                                </w:sdtPr>
                                <w:sdtEndPr/>
                                <w:sdtContent>
                                  <w:p w:rsidR="006B5319" w:rsidRPr="005E4B8F" w:rsidRDefault="00635F13">
                                    <w:pPr>
                                      <w:pStyle w:val="Tarterikez"/>
                                      <w:jc w:val="right"/>
                                      <w:rPr>
                                        <w:color w:val="595959" w:themeColor="text1" w:themeTint="A6"/>
                                        <w:sz w:val="28"/>
                                        <w:szCs w:val="28"/>
                                        <w:lang w:val="es-ES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color w:val="595959" w:themeColor="text1" w:themeTint="A6"/>
                                        <w:sz w:val="28"/>
                                        <w:szCs w:val="28"/>
                                        <w:lang w:val="es-ES"/>
                                      </w:rPr>
                                      <w:t>Tknika-koa</w:t>
                                    </w:r>
                                    <w:proofErr w:type="spellEnd"/>
                                    <w:r>
                                      <w:rPr>
                                        <w:color w:val="595959" w:themeColor="text1" w:themeTint="A6"/>
                                        <w:sz w:val="28"/>
                                        <w:szCs w:val="28"/>
                                        <w:lang w:val="es-ES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595959" w:themeColor="text1" w:themeTint="A6"/>
                                        <w:sz w:val="28"/>
                                        <w:szCs w:val="28"/>
                                        <w:lang w:val="es-ES"/>
                                      </w:rPr>
                                      <w:t>moldatua</w:t>
                                    </w:r>
                                    <w:proofErr w:type="spellEnd"/>
                                  </w:p>
                                </w:sdtContent>
                              </w:sdt>
                              <w:p w:rsidR="006B5319" w:rsidRPr="005E4B8F" w:rsidRDefault="004C7C48">
                                <w:pPr>
                                  <w:pStyle w:val="Tarterikez"/>
                                  <w:jc w:val="right"/>
                                  <w:rPr>
                                    <w:color w:val="595959" w:themeColor="text1" w:themeTint="A6"/>
                                    <w:sz w:val="18"/>
                                    <w:szCs w:val="18"/>
                                    <w:lang w:val="es-ES"/>
                                  </w:rPr>
                                </w:pPr>
                                <w:sdt>
                                  <w:sdtPr>
                                    <w:rPr>
                                      <w:color w:val="595959" w:themeColor="text1" w:themeTint="A6"/>
                                      <w:sz w:val="18"/>
                                      <w:szCs w:val="18"/>
                                    </w:rPr>
                                    <w:alias w:val="Helbide elektronikoa"/>
                                    <w:tag w:val="Helbide elektronikoa"/>
                                    <w:id w:val="942260680"/>
                                    <w:showingPlcHdr/>
                                    <w:dataBinding w:prefixMappings="xmlns:ns0='http://schemas.microsoft.com/office/2006/coverPageProps' " w:xpath="/ns0:CoverPageProperties[1]/ns0:CompanyEmail[1]" w:storeItemID="{55AF091B-3C7A-41E3-B477-F2FDAA23CFDA}"/>
                                    <w:text/>
                                  </w:sdtPr>
                                  <w:sdtEndPr/>
                                  <w:sdtContent>
                                    <w:r w:rsidR="006B5319">
                                      <w:rPr>
                                        <w:color w:val="595959" w:themeColor="text1" w:themeTint="A6"/>
                                        <w:sz w:val="18"/>
                                        <w:szCs w:val="18"/>
                                      </w:rPr>
                                      <w:t xml:space="preserve">     </w:t>
                                    </w:r>
                                  </w:sdtContent>
                                </w:sdt>
                              </w:p>
                            </w:txbxContent>
                          </wps:txbx>
                          <wps:bodyPr rot="0" spcFirstLastPara="0" vertOverflow="overflow" horzOverflow="overflow" vert="horz" wrap="square" lIns="1600200" tIns="0" rIns="685800" bIns="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94100</wp14:pctWidth>
                    </wp14:sizeRelH>
                    <wp14:sizeRelV relativeFrom="page">
                      <wp14:pctHeight>9200</wp14:pctHeight>
                    </wp14:sizeRelV>
                  </wp:anchor>
                </w:drawing>
              </mc:Choice>
              <mc:Fallback>
                <w:pict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152. testu-koadroa" o:spid="_x0000_s1026" type="#_x0000_t202" style="position:absolute;margin-left:0;margin-top:0;width:8in;height:1in;z-index:251660288;visibility:visible;mso-wrap-style:square;mso-width-percent:941;mso-height-percent:92;mso-top-percent:818;mso-wrap-distance-left:9pt;mso-wrap-distance-top:0;mso-wrap-distance-right:9pt;mso-wrap-distance-bottom:0;mso-position-horizontal:center;mso-position-horizontal-relative:page;mso-position-vertical-relative:page;mso-width-percent:941;mso-height-percent:92;mso-top-percent:818;mso-width-relative:page;mso-height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" filled="f" stroked="f" strokeweight=".5pt">
                    <v:textbox inset="126pt,0,54pt,0">
                      <w:txbxContent>
                        <w:sdt>
                          <w:sdtPr>
                            <w:rPr>
                              <w:color w:val="595959" w:themeColor="text1" w:themeTint="A6"/>
                              <w:sz w:val="28"/>
                              <w:szCs w:val="28"/>
                              <w:lang w:val="es-ES"/>
                            </w:rPr>
                            <w:alias w:val="Egilea"/>
                            <w:tag w:val=""/>
                            <w:id w:val="789243997"/>
        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        <w:text/>
                          </w:sdtPr>
                          <w:sdtEndPr/>
                          <w:sdtContent>
                            <w:p w:rsidR="006B5319" w:rsidRPr="005E4B8F" w:rsidRDefault="00635F13">
                              <w:pPr>
                                <w:pStyle w:val="Tarterikez"/>
                                <w:jc w:val="right"/>
                                <w:rPr>
                                  <w:color w:val="595959" w:themeColor="text1" w:themeTint="A6"/>
                                  <w:sz w:val="28"/>
                                  <w:szCs w:val="28"/>
                                  <w:lang w:val="es-ES"/>
                                </w:rPr>
                              </w:pPr>
                              <w:proofErr w:type="spellStart"/>
                              <w:r>
                                <w:rPr>
                                  <w:color w:val="595959" w:themeColor="text1" w:themeTint="A6"/>
                                  <w:sz w:val="28"/>
                                  <w:szCs w:val="28"/>
                                  <w:lang w:val="es-ES"/>
                                </w:rPr>
                                <w:t>Tknika-koa</w:t>
                              </w:r>
                              <w:proofErr w:type="spellEnd"/>
                              <w:r>
                                <w:rPr>
                                  <w:color w:val="595959" w:themeColor="text1" w:themeTint="A6"/>
                                  <w:sz w:val="28"/>
                                  <w:szCs w:val="28"/>
                                  <w:lang w:val="es-E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595959" w:themeColor="text1" w:themeTint="A6"/>
                                  <w:sz w:val="28"/>
                                  <w:szCs w:val="28"/>
                                  <w:lang w:val="es-ES"/>
                                </w:rPr>
                                <w:t>moldatua</w:t>
                              </w:r>
                              <w:proofErr w:type="spellEnd"/>
                            </w:p>
                          </w:sdtContent>
                        </w:sdt>
                        <w:p w:rsidR="006B5319" w:rsidRPr="005E4B8F" w:rsidRDefault="004C7C48">
                          <w:pPr>
                            <w:pStyle w:val="Tarterikez"/>
                            <w:jc w:val="right"/>
                            <w:rPr>
                              <w:color w:val="595959" w:themeColor="text1" w:themeTint="A6"/>
                              <w:sz w:val="18"/>
                              <w:szCs w:val="18"/>
                              <w:lang w:val="es-ES"/>
                            </w:rPr>
                          </w:pPr>
                          <w:sdt>
                            <w:sdtPr>
                              <w:rPr>
                                <w:color w:val="595959" w:themeColor="text1" w:themeTint="A6"/>
                                <w:sz w:val="18"/>
                                <w:szCs w:val="18"/>
                              </w:rPr>
                              <w:alias w:val="Helbide elektronikoa"/>
                              <w:tag w:val="Helbide elektronikoa"/>
                              <w:id w:val="942260680"/>
                              <w:showingPlcHdr/>
                              <w:dataBinding w:prefixMappings="xmlns:ns0='http://schemas.microsoft.com/office/2006/coverPageProps' " w:xpath="/ns0:CoverPageProperties[1]/ns0:CompanyEmail[1]" w:storeItemID="{55AF091B-3C7A-41E3-B477-F2FDAA23CFDA}"/>
                              <w:text/>
                            </w:sdtPr>
                            <w:sdtEndPr/>
                            <w:sdtContent>
                              <w:r w:rsidR="006B5319">
                                <w:rPr>
                                  <w:color w:val="595959" w:themeColor="text1" w:themeTint="A6"/>
                                  <w:sz w:val="18"/>
                                  <w:szCs w:val="18"/>
                                </w:rPr>
                                <w:t xml:space="preserve">     </w:t>
                              </w:r>
                            </w:sdtContent>
                          </w:sdt>
                        </w:p>
                      </w:txbxContent>
                    </v:textbox>
                    <w10:wrap type="square" anchorx="page" anchory="page"/>
                  </v:shape>
                </w:pict>
              </mc:Fallback>
            </mc:AlternateContent>
          </w:r>
        </w:p>
        <w:p w:rsidR="005E4B8F" w:rsidRPr="00FF42EE" w:rsidRDefault="00E11453">
          <w:pPr>
            <w:rPr>
              <w:rFonts w:ascii="Arial" w:eastAsia="Times New Roman" w:hAnsi="Arial" w:cs="Arial"/>
              <w:sz w:val="24"/>
              <w:szCs w:val="24"/>
              <w:lang w:val="eu-ES" w:eastAsia="eu-ES"/>
            </w:rPr>
          </w:pPr>
          <w:r w:rsidRPr="00FF42EE">
            <w:rPr>
              <w:rFonts w:ascii="Arial" w:hAnsi="Arial" w:cs="Arial"/>
              <w:noProof/>
              <w:sz w:val="24"/>
              <w:szCs w:val="24"/>
              <w:lang w:val="eu-ES" w:eastAsia="eu-ES"/>
            </w:rPr>
            <mc:AlternateContent>
              <mc:Choice Requires="wps">
                <w:drawing>
                  <wp:anchor distT="0" distB="0" distL="114300" distR="114300" simplePos="0" relativeHeight="251659264" behindDoc="0" locked="0" layoutInCell="1" allowOverlap="1">
                    <wp:simplePos x="0" y="0"/>
                    <wp:positionH relativeFrom="page">
                      <wp:align>center</wp:align>
                    </wp:positionH>
                    <wp:positionV relativeFrom="margin">
                      <wp:posOffset>2685415</wp:posOffset>
                    </wp:positionV>
                    <wp:extent cx="7315200" cy="3638550"/>
                    <wp:effectExtent l="0" t="0" r="0" b="6350"/>
                    <wp:wrapSquare wrapText="bothSides"/>
                    <wp:docPr id="154" name="154. testu-koadroa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7315200" cy="36385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6B5319" w:rsidRPr="005E4B8F" w:rsidRDefault="004C7C48">
                                <w:pPr>
                                  <w:jc w:val="right"/>
                                  <w:rPr>
                                    <w:color w:val="4F81BD" w:themeColor="accent1"/>
                                    <w:sz w:val="36"/>
                                    <w:szCs w:val="36"/>
                                    <w:lang w:val="es-ES"/>
                                  </w:rPr>
                                </w:pPr>
                                <w:sdt>
                                  <w:sdtPr>
                                    <w:rPr>
                                      <w:rFonts w:ascii="Arial" w:eastAsiaTheme="majorEastAsia" w:hAnsi="Arial" w:cs="Arial"/>
                                      <w:b/>
                                      <w:bCs/>
                                      <w:color w:val="365F91" w:themeColor="accent1" w:themeShade="BF"/>
                                      <w:sz w:val="36"/>
                                      <w:szCs w:val="36"/>
                                      <w:lang w:val="eu-ES"/>
                                    </w:rPr>
                                    <w:alias w:val="Titulua"/>
                                    <w:tag w:val=""/>
                                    <w:id w:val="630141079"/>
                                    <w:showingPlcHdr/>
      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      <w:text w:multiLine="1"/>
                                  </w:sdtPr>
                                  <w:sdtEndPr/>
                                  <w:sdtContent>
                                    <w:r w:rsidR="006B5319">
                                      <w:rPr>
                                        <w:rFonts w:ascii="Arial" w:eastAsiaTheme="majorEastAsia" w:hAnsi="Arial" w:cs="Arial"/>
                                        <w:b/>
                                        <w:bCs/>
                                        <w:color w:val="365F91" w:themeColor="accent1" w:themeShade="BF"/>
                                        <w:sz w:val="36"/>
                                        <w:szCs w:val="36"/>
                                        <w:lang w:val="eu-ES"/>
                                      </w:rPr>
                                      <w:t xml:space="preserve">     </w:t>
                                    </w:r>
                                  </w:sdtContent>
                                </w:sdt>
                              </w:p>
                              <w:p w:rsidR="00FB0ACF" w:rsidRDefault="005707A5" w:rsidP="00FB0ACF">
                                <w:pPr>
                                  <w:pStyle w:val="1izenburua"/>
                                  <w:rPr>
                                    <w:rFonts w:ascii="Arial" w:hAnsi="Arial" w:cs="Arial"/>
                                    <w:sz w:val="44"/>
                                    <w:szCs w:val="44"/>
                                    <w:lang w:val="eu-ES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44"/>
                                    <w:szCs w:val="44"/>
                                    <w:lang w:val="eu-ES"/>
                                  </w:rPr>
                                  <w:t>6</w:t>
                                </w:r>
                                <w:r w:rsidR="00FB0ACF">
                                  <w:rPr>
                                    <w:rFonts w:ascii="Arial" w:hAnsi="Arial" w:cs="Arial"/>
                                    <w:sz w:val="44"/>
                                    <w:szCs w:val="44"/>
                                    <w:lang w:val="eu-ES"/>
                                  </w:rPr>
                                  <w:t>. JARDUERA</w:t>
                                </w:r>
                              </w:p>
                              <w:p w:rsidR="00A528CB" w:rsidRDefault="00A528CB" w:rsidP="00A528CB">
                                <w:pPr>
                                  <w:rPr>
                                    <w:rFonts w:ascii="Arial" w:eastAsiaTheme="majorEastAsia" w:hAnsi="Arial" w:cs="Arial"/>
                                    <w:b/>
                                    <w:bCs/>
                                    <w:color w:val="365F91" w:themeColor="accent1" w:themeShade="BF"/>
                                    <w:sz w:val="44"/>
                                    <w:szCs w:val="44"/>
                                    <w:lang w:val="eu-ES"/>
                                  </w:rPr>
                                </w:pPr>
                              </w:p>
                              <w:p w:rsidR="006876F5" w:rsidRPr="006876F5" w:rsidRDefault="006876F5" w:rsidP="006876F5">
                                <w:pPr>
                                  <w:spacing w:after="0" w:line="240" w:lineRule="auto"/>
                                  <w:rPr>
                                    <w:rFonts w:ascii="Times New Roman" w:eastAsia="Times New Roman" w:hAnsi="Times New Roman" w:cs="Times New Roman"/>
                                    <w:sz w:val="24"/>
                                    <w:szCs w:val="24"/>
                                    <w:lang w:val="eu-ES" w:eastAsia="eu-ES"/>
                                  </w:rPr>
                                </w:pPr>
                              </w:p>
                              <w:p w:rsidR="000B1014" w:rsidRPr="005707A5" w:rsidRDefault="005707A5" w:rsidP="006876F5">
                                <w:pPr>
                                  <w:rPr>
                                    <w:rFonts w:ascii="Arial" w:eastAsiaTheme="majorEastAsia" w:hAnsi="Arial" w:cs="Arial"/>
                                    <w:b/>
                                    <w:bCs/>
                                    <w:caps/>
                                    <w:color w:val="365F91" w:themeColor="accent1" w:themeShade="BF"/>
                                    <w:sz w:val="44"/>
                                    <w:szCs w:val="44"/>
                                    <w:lang w:val="es-ES"/>
                                  </w:rPr>
                                </w:pPr>
                                <w:r w:rsidRPr="005707A5">
                                  <w:rPr>
                                    <w:rFonts w:ascii="Arial" w:eastAsiaTheme="majorEastAsia" w:hAnsi="Arial" w:cs="Arial"/>
                                    <w:b/>
                                    <w:bCs/>
                                    <w:caps/>
                                    <w:color w:val="365F91" w:themeColor="accent1" w:themeShade="BF"/>
                                    <w:sz w:val="44"/>
                                    <w:szCs w:val="44"/>
                                    <w:lang w:val="eu-ES"/>
                                  </w:rPr>
                                  <w:t xml:space="preserve">Sarrera eta irteera modulua </w:t>
                                </w:r>
                                <w:proofErr w:type="spellStart"/>
                                <w:r w:rsidRPr="005707A5">
                                  <w:rPr>
                                    <w:rFonts w:ascii="Arial" w:eastAsiaTheme="majorEastAsia" w:hAnsi="Arial" w:cs="Arial"/>
                                    <w:b/>
                                    <w:bCs/>
                                    <w:caps/>
                                    <w:color w:val="365F91" w:themeColor="accent1" w:themeShade="BF"/>
                                    <w:sz w:val="44"/>
                                    <w:szCs w:val="44"/>
                                    <w:lang w:val="eu-ES"/>
                                  </w:rPr>
                                  <w:t>erabiliz</w:t>
                                </w:r>
                                <w:proofErr w:type="spellEnd"/>
                                <w:r w:rsidRPr="005707A5">
                                  <w:rPr>
                                    <w:rFonts w:ascii="Arial" w:eastAsiaTheme="majorEastAsia" w:hAnsi="Arial" w:cs="Arial"/>
                                    <w:b/>
                                    <w:bCs/>
                                    <w:caps/>
                                    <w:color w:val="365F91" w:themeColor="accent1" w:themeShade="BF"/>
                                    <w:sz w:val="44"/>
                                    <w:szCs w:val="44"/>
                                    <w:lang w:val="eu-ES"/>
                                  </w:rPr>
                                  <w:t xml:space="preserve"> </w:t>
                                </w:r>
                                <w:proofErr w:type="spellStart"/>
                                <w:r w:rsidRPr="005707A5">
                                  <w:rPr>
                                    <w:rFonts w:ascii="Arial" w:eastAsiaTheme="majorEastAsia" w:hAnsi="Arial" w:cs="Arial"/>
                                    <w:b/>
                                    <w:bCs/>
                                    <w:caps/>
                                    <w:color w:val="365F91" w:themeColor="accent1" w:themeShade="BF"/>
                                    <w:sz w:val="44"/>
                                    <w:szCs w:val="44"/>
                                    <w:lang w:val="eu-ES"/>
                                  </w:rPr>
                                  <w:t>ikusmen-prozesu</w:t>
                                </w:r>
                                <w:proofErr w:type="spellEnd"/>
                                <w:r w:rsidRPr="005707A5">
                                  <w:rPr>
                                    <w:rFonts w:ascii="Arial" w:eastAsiaTheme="majorEastAsia" w:hAnsi="Arial" w:cs="Arial"/>
                                    <w:b/>
                                    <w:bCs/>
                                    <w:caps/>
                                    <w:color w:val="365F91" w:themeColor="accent1" w:themeShade="BF"/>
                                    <w:sz w:val="44"/>
                                    <w:szCs w:val="44"/>
                                    <w:lang w:val="eu-ES"/>
                                  </w:rPr>
                                  <w:t xml:space="preserve"> </w:t>
                                </w:r>
                                <w:proofErr w:type="spellStart"/>
                                <w:r w:rsidRPr="005707A5">
                                  <w:rPr>
                                    <w:rFonts w:ascii="Arial" w:eastAsiaTheme="majorEastAsia" w:hAnsi="Arial" w:cs="Arial"/>
                                    <w:b/>
                                    <w:bCs/>
                                    <w:caps/>
                                    <w:color w:val="365F91" w:themeColor="accent1" w:themeShade="BF"/>
                                    <w:sz w:val="44"/>
                                    <w:szCs w:val="44"/>
                                    <w:lang w:val="eu-ES"/>
                                  </w:rPr>
                                  <w:t>bat</w:t>
                                </w:r>
                                <w:proofErr w:type="spellEnd"/>
                                <w:r w:rsidRPr="005707A5">
                                  <w:rPr>
                                    <w:rFonts w:ascii="Arial" w:eastAsiaTheme="majorEastAsia" w:hAnsi="Arial" w:cs="Arial"/>
                                    <w:b/>
                                    <w:bCs/>
                                    <w:caps/>
                                    <w:color w:val="365F91" w:themeColor="accent1" w:themeShade="BF"/>
                                    <w:sz w:val="44"/>
                                    <w:szCs w:val="44"/>
                                    <w:lang w:val="eu-ES"/>
                                  </w:rPr>
                                  <w:t xml:space="preserve"> </w:t>
                                </w:r>
                                <w:proofErr w:type="spellStart"/>
                                <w:r w:rsidRPr="005707A5">
                                  <w:rPr>
                                    <w:rFonts w:ascii="Arial" w:eastAsiaTheme="majorEastAsia" w:hAnsi="Arial" w:cs="Arial"/>
                                    <w:b/>
                                    <w:bCs/>
                                    <w:caps/>
                                    <w:color w:val="365F91" w:themeColor="accent1" w:themeShade="BF"/>
                                    <w:sz w:val="44"/>
                                    <w:szCs w:val="44"/>
                                    <w:lang w:val="eu-ES"/>
                                  </w:rPr>
                                  <w:t>kontrolatzea</w:t>
                                </w:r>
                                <w:proofErr w:type="spellEnd"/>
                              </w:p>
                            </w:txbxContent>
                          </wps:txbx>
                          <wps:bodyPr rot="0" spcFirstLastPara="0" vertOverflow="overflow" horzOverflow="overflow" vert="horz" wrap="square" lIns="1600200" tIns="0" rIns="685800" bIns="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94100</wp14:pctWidth>
                    </wp14:sizeRelH>
                    <wp14:sizeRelV relativeFrom="page">
                      <wp14:pctHeight>36300</wp14:pctHeight>
                    </wp14:sizeRelV>
                  </wp:anchor>
                </w:drawing>
              </mc:Choice>
              <mc:Fallback>
                <w:pict>
                  <v:shape id="154. testu-koadroa" o:spid="_x0000_s1027" type="#_x0000_t202" style="position:absolute;margin-left:0;margin-top:211.45pt;width:8in;height:286.5pt;z-index:251659264;visibility:visible;mso-wrap-style:square;mso-width-percent:941;mso-height-percent:363;mso-wrap-distance-left:9pt;mso-wrap-distance-top:0;mso-wrap-distance-right:9pt;mso-wrap-distance-bottom:0;mso-position-horizontal:center;mso-position-horizontal-relative:page;mso-position-vertical:absolute;mso-position-vertical-relative:margin;mso-width-percent:941;mso-height-percent:363;mso-width-relative:page;mso-height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" filled="f" stroked="f" strokeweight=".5pt">
                    <v:textbox inset="126pt,0,54pt,0">
                      <w:txbxContent>
                        <w:p w:rsidR="006B5319" w:rsidRPr="005E4B8F" w:rsidRDefault="004C7C48">
                          <w:pPr>
                            <w:jc w:val="right"/>
                            <w:rPr>
                              <w:color w:val="4F81BD" w:themeColor="accent1"/>
                              <w:sz w:val="36"/>
                              <w:szCs w:val="36"/>
                              <w:lang w:val="es-ES"/>
                            </w:rPr>
                          </w:pPr>
                          <w:sdt>
                            <w:sdtPr>
                              <w:rPr>
                                <w:rFonts w:ascii="Arial" w:eastAsiaTheme="majorEastAsia" w:hAnsi="Arial" w:cs="Arial"/>
                                <w:b/>
                                <w:bCs/>
                                <w:color w:val="365F91" w:themeColor="accent1" w:themeShade="BF"/>
                                <w:sz w:val="36"/>
                                <w:szCs w:val="36"/>
                                <w:lang w:val="eu-ES"/>
                              </w:rPr>
                              <w:alias w:val="Titulua"/>
                              <w:tag w:val=""/>
                              <w:id w:val="630141079"/>
                              <w:showingPlcHdr/>
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<w:text w:multiLine="1"/>
                            </w:sdtPr>
                            <w:sdtEndPr/>
                            <w:sdtContent>
                              <w:r w:rsidR="006B5319">
                                <w:rPr>
                                  <w:rFonts w:ascii="Arial" w:eastAsiaTheme="majorEastAsia" w:hAnsi="Arial" w:cs="Arial"/>
                                  <w:b/>
                                  <w:bCs/>
                                  <w:color w:val="365F91" w:themeColor="accent1" w:themeShade="BF"/>
                                  <w:sz w:val="36"/>
                                  <w:szCs w:val="36"/>
                                  <w:lang w:val="eu-ES"/>
                                </w:rPr>
                                <w:t xml:space="preserve">     </w:t>
                              </w:r>
                            </w:sdtContent>
                          </w:sdt>
                        </w:p>
                        <w:p w:rsidR="00FB0ACF" w:rsidRDefault="005707A5" w:rsidP="00FB0ACF">
                          <w:pPr>
                            <w:pStyle w:val="1izenburua"/>
                            <w:rPr>
                              <w:rFonts w:ascii="Arial" w:hAnsi="Arial" w:cs="Arial"/>
                              <w:sz w:val="44"/>
                              <w:szCs w:val="44"/>
                              <w:lang w:val="eu-ES"/>
                            </w:rPr>
                          </w:pPr>
                          <w:r>
                            <w:rPr>
                              <w:rFonts w:ascii="Arial" w:hAnsi="Arial" w:cs="Arial"/>
                              <w:sz w:val="44"/>
                              <w:szCs w:val="44"/>
                              <w:lang w:val="eu-ES"/>
                            </w:rPr>
                            <w:t>6</w:t>
                          </w:r>
                          <w:r w:rsidR="00FB0ACF">
                            <w:rPr>
                              <w:rFonts w:ascii="Arial" w:hAnsi="Arial" w:cs="Arial"/>
                              <w:sz w:val="44"/>
                              <w:szCs w:val="44"/>
                              <w:lang w:val="eu-ES"/>
                            </w:rPr>
                            <w:t>. JARDUERA</w:t>
                          </w:r>
                        </w:p>
                        <w:p w:rsidR="00A528CB" w:rsidRDefault="00A528CB" w:rsidP="00A528CB">
                          <w:pPr>
                            <w:rPr>
                              <w:rFonts w:ascii="Arial" w:eastAsiaTheme="majorEastAsia" w:hAnsi="Arial" w:cs="Arial"/>
                              <w:b/>
                              <w:bCs/>
                              <w:color w:val="365F91" w:themeColor="accent1" w:themeShade="BF"/>
                              <w:sz w:val="44"/>
                              <w:szCs w:val="44"/>
                              <w:lang w:val="eu-ES"/>
                            </w:rPr>
                          </w:pPr>
                        </w:p>
                        <w:p w:rsidR="006876F5" w:rsidRPr="006876F5" w:rsidRDefault="006876F5" w:rsidP="006876F5">
                          <w:pPr>
                            <w:spacing w:after="0" w:line="240" w:lineRule="auto"/>
                            <w:rPr>
                              <w:rFonts w:ascii="Times New Roman" w:eastAsia="Times New Roman" w:hAnsi="Times New Roman" w:cs="Times New Roman"/>
                              <w:sz w:val="24"/>
                              <w:szCs w:val="24"/>
                              <w:lang w:val="eu-ES" w:eastAsia="eu-ES"/>
                            </w:rPr>
                          </w:pPr>
                        </w:p>
                        <w:p w:rsidR="000B1014" w:rsidRPr="005707A5" w:rsidRDefault="005707A5" w:rsidP="006876F5">
                          <w:pPr>
                            <w:rPr>
                              <w:rFonts w:ascii="Arial" w:eastAsiaTheme="majorEastAsia" w:hAnsi="Arial" w:cs="Arial"/>
                              <w:b/>
                              <w:bCs/>
                              <w:caps/>
                              <w:color w:val="365F91" w:themeColor="accent1" w:themeShade="BF"/>
                              <w:sz w:val="44"/>
                              <w:szCs w:val="44"/>
                              <w:lang w:val="es-ES"/>
                            </w:rPr>
                          </w:pPr>
                          <w:r w:rsidRPr="005707A5">
                            <w:rPr>
                              <w:rFonts w:ascii="Arial" w:eastAsiaTheme="majorEastAsia" w:hAnsi="Arial" w:cs="Arial"/>
                              <w:b/>
                              <w:bCs/>
                              <w:caps/>
                              <w:color w:val="365F91" w:themeColor="accent1" w:themeShade="BF"/>
                              <w:sz w:val="44"/>
                              <w:szCs w:val="44"/>
                              <w:lang w:val="eu-ES"/>
                            </w:rPr>
                            <w:t xml:space="preserve">Sarrera eta irteera modulua </w:t>
                          </w:r>
                          <w:proofErr w:type="spellStart"/>
                          <w:r w:rsidRPr="005707A5">
                            <w:rPr>
                              <w:rFonts w:ascii="Arial" w:eastAsiaTheme="majorEastAsia" w:hAnsi="Arial" w:cs="Arial"/>
                              <w:b/>
                              <w:bCs/>
                              <w:caps/>
                              <w:color w:val="365F91" w:themeColor="accent1" w:themeShade="BF"/>
                              <w:sz w:val="44"/>
                              <w:szCs w:val="44"/>
                              <w:lang w:val="eu-ES"/>
                            </w:rPr>
                            <w:t>erabiliz</w:t>
                          </w:r>
                          <w:proofErr w:type="spellEnd"/>
                          <w:r w:rsidRPr="005707A5">
                            <w:rPr>
                              <w:rFonts w:ascii="Arial" w:eastAsiaTheme="majorEastAsia" w:hAnsi="Arial" w:cs="Arial"/>
                              <w:b/>
                              <w:bCs/>
                              <w:caps/>
                              <w:color w:val="365F91" w:themeColor="accent1" w:themeShade="BF"/>
                              <w:sz w:val="44"/>
                              <w:szCs w:val="44"/>
                              <w:lang w:val="eu-ES"/>
                            </w:rPr>
                            <w:t xml:space="preserve"> </w:t>
                          </w:r>
                          <w:proofErr w:type="spellStart"/>
                          <w:r w:rsidRPr="005707A5">
                            <w:rPr>
                              <w:rFonts w:ascii="Arial" w:eastAsiaTheme="majorEastAsia" w:hAnsi="Arial" w:cs="Arial"/>
                              <w:b/>
                              <w:bCs/>
                              <w:caps/>
                              <w:color w:val="365F91" w:themeColor="accent1" w:themeShade="BF"/>
                              <w:sz w:val="44"/>
                              <w:szCs w:val="44"/>
                              <w:lang w:val="eu-ES"/>
                            </w:rPr>
                            <w:t>ikusmen-prozesu</w:t>
                          </w:r>
                          <w:proofErr w:type="spellEnd"/>
                          <w:r w:rsidRPr="005707A5">
                            <w:rPr>
                              <w:rFonts w:ascii="Arial" w:eastAsiaTheme="majorEastAsia" w:hAnsi="Arial" w:cs="Arial"/>
                              <w:b/>
                              <w:bCs/>
                              <w:caps/>
                              <w:color w:val="365F91" w:themeColor="accent1" w:themeShade="BF"/>
                              <w:sz w:val="44"/>
                              <w:szCs w:val="44"/>
                              <w:lang w:val="eu-ES"/>
                            </w:rPr>
                            <w:t xml:space="preserve"> </w:t>
                          </w:r>
                          <w:proofErr w:type="spellStart"/>
                          <w:r w:rsidRPr="005707A5">
                            <w:rPr>
                              <w:rFonts w:ascii="Arial" w:eastAsiaTheme="majorEastAsia" w:hAnsi="Arial" w:cs="Arial"/>
                              <w:b/>
                              <w:bCs/>
                              <w:caps/>
                              <w:color w:val="365F91" w:themeColor="accent1" w:themeShade="BF"/>
                              <w:sz w:val="44"/>
                              <w:szCs w:val="44"/>
                              <w:lang w:val="eu-ES"/>
                            </w:rPr>
                            <w:t>bat</w:t>
                          </w:r>
                          <w:proofErr w:type="spellEnd"/>
                          <w:r w:rsidRPr="005707A5">
                            <w:rPr>
                              <w:rFonts w:ascii="Arial" w:eastAsiaTheme="majorEastAsia" w:hAnsi="Arial" w:cs="Arial"/>
                              <w:b/>
                              <w:bCs/>
                              <w:caps/>
                              <w:color w:val="365F91" w:themeColor="accent1" w:themeShade="BF"/>
                              <w:sz w:val="44"/>
                              <w:szCs w:val="44"/>
                              <w:lang w:val="eu-ES"/>
                            </w:rPr>
                            <w:t xml:space="preserve"> </w:t>
                          </w:r>
                          <w:proofErr w:type="spellStart"/>
                          <w:r w:rsidRPr="005707A5">
                            <w:rPr>
                              <w:rFonts w:ascii="Arial" w:eastAsiaTheme="majorEastAsia" w:hAnsi="Arial" w:cs="Arial"/>
                              <w:b/>
                              <w:bCs/>
                              <w:caps/>
                              <w:color w:val="365F91" w:themeColor="accent1" w:themeShade="BF"/>
                              <w:sz w:val="44"/>
                              <w:szCs w:val="44"/>
                              <w:lang w:val="eu-ES"/>
                            </w:rPr>
                            <w:t>kontrolatzea</w:t>
                          </w:r>
                          <w:proofErr w:type="spellEnd"/>
                        </w:p>
                      </w:txbxContent>
                    </v:textbox>
                    <w10:wrap type="square" anchorx="page" anchory="margin"/>
                  </v:shape>
                </w:pict>
              </mc:Fallback>
            </mc:AlternateContent>
          </w:r>
          <w:r w:rsidR="005E4B8F" w:rsidRPr="00FF42EE">
            <w:rPr>
              <w:rFonts w:ascii="Arial" w:hAnsi="Arial" w:cs="Arial"/>
              <w:noProof/>
              <w:sz w:val="24"/>
              <w:szCs w:val="24"/>
              <w:lang w:val="eu-ES" w:eastAsia="eu-ES"/>
            </w:rPr>
            <w:drawing>
              <wp:anchor distT="114300" distB="114300" distL="114300" distR="114300" simplePos="0" relativeHeight="251664384" behindDoc="0" locked="0" layoutInCell="1" hidden="0" allowOverlap="1" wp14:anchorId="01FF331A" wp14:editId="365826D1">
                <wp:simplePos x="0" y="0"/>
                <wp:positionH relativeFrom="column">
                  <wp:posOffset>1303020</wp:posOffset>
                </wp:positionH>
                <wp:positionV relativeFrom="paragraph">
                  <wp:posOffset>1025525</wp:posOffset>
                </wp:positionV>
                <wp:extent cx="3246120" cy="1478280"/>
                <wp:effectExtent l="0" t="0" r="0" b="7620"/>
                <wp:wrapNone/>
                <wp:docPr id="1" name="image23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3.png"/>
                        <pic:cNvPicPr preferRelativeResize="0"/>
                      </pic:nvPicPr>
                      <pic:blipFill>
                        <a:blip r:embed="rId15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246120" cy="147828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="005E4B8F" w:rsidRPr="00FF42EE">
            <w:rPr>
              <w:rFonts w:ascii="Arial" w:eastAsia="Times New Roman" w:hAnsi="Arial" w:cs="Arial"/>
              <w:b/>
              <w:bCs/>
              <w:sz w:val="24"/>
              <w:szCs w:val="24"/>
              <w:lang w:val="eu-ES" w:eastAsia="eu-ES"/>
            </w:rPr>
            <w:br w:type="page"/>
          </w:r>
        </w:p>
      </w:sdtContent>
    </w:sdt>
    <w:p w:rsidR="005707A5" w:rsidRPr="00FF42EE" w:rsidRDefault="005707A5" w:rsidP="006B1AAC">
      <w:pPr>
        <w:spacing w:before="100" w:beforeAutospacing="1" w:after="100" w:afterAutospacing="1" w:line="360" w:lineRule="auto"/>
        <w:rPr>
          <w:rFonts w:ascii="Arial" w:eastAsia="Times New Roman" w:hAnsi="Arial" w:cs="Arial"/>
          <w:sz w:val="24"/>
          <w:szCs w:val="24"/>
          <w:lang w:val="eu-ES" w:eastAsia="eu-ES"/>
        </w:rPr>
      </w:pPr>
      <w:r w:rsidRPr="00FF42EE">
        <w:rPr>
          <w:rFonts w:ascii="Arial" w:eastAsia="Times New Roman" w:hAnsi="Arial" w:cs="Arial"/>
          <w:sz w:val="24"/>
          <w:szCs w:val="24"/>
          <w:lang w:val="eu-ES" w:eastAsia="eu-ES"/>
        </w:rPr>
        <w:lastRenderedPageBreak/>
        <w:t>Jarduera honetan, ikusmen artifizialeko sistema bat integratu</w:t>
      </w:r>
      <w:r w:rsidRPr="00FF42EE">
        <w:rPr>
          <w:rFonts w:ascii="Arial" w:eastAsia="Times New Roman" w:hAnsi="Arial" w:cs="Arial"/>
          <w:sz w:val="24"/>
          <w:szCs w:val="24"/>
          <w:lang w:val="eu-ES" w:eastAsia="eu-ES"/>
        </w:rPr>
        <w:t>ko</w:t>
      </w:r>
      <w:r w:rsidRPr="00FF42EE">
        <w:rPr>
          <w:rFonts w:ascii="Arial" w:eastAsia="Times New Roman" w:hAnsi="Arial" w:cs="Arial"/>
          <w:sz w:val="24"/>
          <w:szCs w:val="24"/>
          <w:lang w:val="eu-ES" w:eastAsia="eu-ES"/>
        </w:rPr>
        <w:t xml:space="preserve"> da sarrera eta irteera digitalekin. INPUT seinaleen arabera, kamera konponente elektronikoen pin kopurua detektatzen du eta dagokion irteera digitala aktibatzen du. Prozesuak </w:t>
      </w:r>
      <w:proofErr w:type="spellStart"/>
      <w:r w:rsidRPr="00FF42EE">
        <w:rPr>
          <w:rFonts w:ascii="Arial" w:eastAsia="Times New Roman" w:hAnsi="Arial" w:cs="Arial"/>
          <w:sz w:val="24"/>
          <w:szCs w:val="24"/>
          <w:lang w:val="eu-ES" w:eastAsia="eu-ES"/>
        </w:rPr>
        <w:t>ReadDiscrete</w:t>
      </w:r>
      <w:proofErr w:type="spellEnd"/>
      <w:r w:rsidRPr="00FF42EE">
        <w:rPr>
          <w:rFonts w:ascii="Arial" w:eastAsia="Times New Roman" w:hAnsi="Arial" w:cs="Arial"/>
          <w:sz w:val="24"/>
          <w:szCs w:val="24"/>
          <w:lang w:val="eu-ES" w:eastAsia="eu-ES"/>
        </w:rPr>
        <w:t xml:space="preserve"> eta </w:t>
      </w:r>
      <w:proofErr w:type="spellStart"/>
      <w:r w:rsidRPr="00FF42EE">
        <w:rPr>
          <w:rFonts w:ascii="Arial" w:eastAsia="Times New Roman" w:hAnsi="Arial" w:cs="Arial"/>
          <w:sz w:val="24"/>
          <w:szCs w:val="24"/>
          <w:lang w:val="eu-ES" w:eastAsia="eu-ES"/>
        </w:rPr>
        <w:t>WriteDiscrete</w:t>
      </w:r>
      <w:proofErr w:type="spellEnd"/>
      <w:r w:rsidRPr="00FF42EE">
        <w:rPr>
          <w:rFonts w:ascii="Arial" w:eastAsia="Times New Roman" w:hAnsi="Arial" w:cs="Arial"/>
          <w:sz w:val="24"/>
          <w:szCs w:val="24"/>
          <w:lang w:val="eu-ES" w:eastAsia="eu-ES"/>
        </w:rPr>
        <w:t xml:space="preserve"> tresnen bidez kontrolat</w:t>
      </w:r>
      <w:r w:rsidRPr="00FF42EE">
        <w:rPr>
          <w:rFonts w:ascii="Arial" w:eastAsia="Times New Roman" w:hAnsi="Arial" w:cs="Arial"/>
          <w:sz w:val="24"/>
          <w:szCs w:val="24"/>
          <w:lang w:val="eu-ES" w:eastAsia="eu-ES"/>
        </w:rPr>
        <w:t>uko</w:t>
      </w:r>
      <w:r w:rsidRPr="00FF42EE">
        <w:rPr>
          <w:rFonts w:ascii="Arial" w:eastAsia="Times New Roman" w:hAnsi="Arial" w:cs="Arial"/>
          <w:sz w:val="24"/>
          <w:szCs w:val="24"/>
          <w:lang w:val="eu-ES" w:eastAsia="eu-ES"/>
        </w:rPr>
        <w:t xml:space="preserve"> dira, eta emaitzak binarioan bistarat</w:t>
      </w:r>
      <w:r w:rsidRPr="00FF42EE">
        <w:rPr>
          <w:rFonts w:ascii="Arial" w:eastAsia="Times New Roman" w:hAnsi="Arial" w:cs="Arial"/>
          <w:sz w:val="24"/>
          <w:szCs w:val="24"/>
          <w:lang w:val="eu-ES" w:eastAsia="eu-ES"/>
        </w:rPr>
        <w:t>uko</w:t>
      </w:r>
      <w:r w:rsidRPr="00FF42EE">
        <w:rPr>
          <w:rFonts w:ascii="Arial" w:eastAsia="Times New Roman" w:hAnsi="Arial" w:cs="Arial"/>
          <w:sz w:val="24"/>
          <w:szCs w:val="24"/>
          <w:lang w:val="eu-ES" w:eastAsia="eu-ES"/>
        </w:rPr>
        <w:t xml:space="preserve"> dira I/O moduluko </w:t>
      </w:r>
      <w:proofErr w:type="spellStart"/>
      <w:r w:rsidRPr="00FF42EE">
        <w:rPr>
          <w:rFonts w:ascii="Arial" w:eastAsia="Times New Roman" w:hAnsi="Arial" w:cs="Arial"/>
          <w:sz w:val="24"/>
          <w:szCs w:val="24"/>
          <w:lang w:val="eu-ES" w:eastAsia="eu-ES"/>
        </w:rPr>
        <w:t>LEDetan</w:t>
      </w:r>
      <w:proofErr w:type="spellEnd"/>
      <w:r w:rsidRPr="00FF42EE">
        <w:rPr>
          <w:rFonts w:ascii="Arial" w:eastAsia="Times New Roman" w:hAnsi="Arial" w:cs="Arial"/>
          <w:sz w:val="24"/>
          <w:szCs w:val="24"/>
          <w:lang w:val="eu-ES" w:eastAsia="eu-ES"/>
        </w:rPr>
        <w:t>.</w:t>
      </w:r>
    </w:p>
    <w:p w:rsidR="00E11453" w:rsidRPr="00FF42EE" w:rsidRDefault="00E11453" w:rsidP="00E11453">
      <w:pPr>
        <w:pStyle w:val="1izenburua"/>
        <w:numPr>
          <w:ilvl w:val="0"/>
          <w:numId w:val="7"/>
        </w:numPr>
        <w:spacing w:line="360" w:lineRule="auto"/>
        <w:rPr>
          <w:rFonts w:ascii="Arial" w:hAnsi="Arial" w:cs="Arial"/>
          <w:bCs w:val="0"/>
          <w:szCs w:val="24"/>
          <w:lang w:val="eu-ES"/>
        </w:rPr>
      </w:pPr>
      <w:r w:rsidRPr="00FF42EE">
        <w:rPr>
          <w:rFonts w:ascii="Arial" w:hAnsi="Arial" w:cs="Arial"/>
          <w:bCs w:val="0"/>
          <w:szCs w:val="24"/>
          <w:lang w:val="eu-ES"/>
        </w:rPr>
        <w:t>Sarrera</w:t>
      </w:r>
    </w:p>
    <w:p w:rsidR="00E11453" w:rsidRPr="00FF42EE" w:rsidRDefault="00E11453" w:rsidP="00E11453">
      <w:pPr>
        <w:rPr>
          <w:lang w:val="eu-ES"/>
        </w:rPr>
      </w:pPr>
    </w:p>
    <w:p w:rsidR="005707A5" w:rsidRPr="00FF42EE" w:rsidRDefault="005707A5" w:rsidP="00A528CB">
      <w:pPr>
        <w:spacing w:before="100" w:beforeAutospacing="1" w:after="100" w:afterAutospacing="1" w:line="360" w:lineRule="auto"/>
        <w:rPr>
          <w:rFonts w:ascii="Arial" w:eastAsia="Times New Roman" w:hAnsi="Arial" w:cs="Arial"/>
          <w:sz w:val="24"/>
          <w:szCs w:val="24"/>
          <w:lang w:val="eu-ES" w:eastAsia="eu-ES"/>
        </w:rPr>
      </w:pPr>
      <w:r w:rsidRPr="00FF42EE">
        <w:rPr>
          <w:rFonts w:ascii="Arial" w:eastAsia="Times New Roman" w:hAnsi="Arial" w:cs="Arial"/>
          <w:sz w:val="24"/>
          <w:szCs w:val="24"/>
          <w:lang w:val="eu-ES" w:eastAsia="eu-ES"/>
        </w:rPr>
        <w:t>Ikusmen artifizialeko sistemek ez dute soilik irudiak aztertzen; askotan, prozesu automatizatu baten parte dira, eta beharrezkoa izat</w:t>
      </w:r>
      <w:r w:rsidRPr="00FF42EE">
        <w:rPr>
          <w:rFonts w:ascii="Arial" w:eastAsia="Times New Roman" w:hAnsi="Arial" w:cs="Arial"/>
          <w:sz w:val="24"/>
          <w:szCs w:val="24"/>
          <w:lang w:val="eu-ES" w:eastAsia="eu-ES"/>
        </w:rPr>
        <w:t xml:space="preserve">en da kanpoko seinaleekin elkar </w:t>
      </w:r>
      <w:r w:rsidRPr="00FF42EE">
        <w:rPr>
          <w:rFonts w:ascii="Arial" w:eastAsia="Times New Roman" w:hAnsi="Arial" w:cs="Arial"/>
          <w:sz w:val="24"/>
          <w:szCs w:val="24"/>
          <w:lang w:val="eu-ES" w:eastAsia="eu-ES"/>
        </w:rPr>
        <w:t xml:space="preserve">eragitea. Jarduera honetan, </w:t>
      </w:r>
      <w:proofErr w:type="spellStart"/>
      <w:r w:rsidRPr="00FF42EE">
        <w:rPr>
          <w:rFonts w:ascii="Arial" w:eastAsia="Times New Roman" w:hAnsi="Arial" w:cs="Arial"/>
          <w:sz w:val="24"/>
          <w:szCs w:val="24"/>
          <w:lang w:val="eu-ES" w:eastAsia="eu-ES"/>
        </w:rPr>
        <w:t>Cognex</w:t>
      </w:r>
      <w:proofErr w:type="spellEnd"/>
      <w:r w:rsidRPr="00FF42EE">
        <w:rPr>
          <w:rFonts w:ascii="Arial" w:eastAsia="Times New Roman" w:hAnsi="Arial" w:cs="Arial"/>
          <w:sz w:val="24"/>
          <w:szCs w:val="24"/>
          <w:lang w:val="eu-ES" w:eastAsia="eu-ES"/>
        </w:rPr>
        <w:t xml:space="preserve"> kameraren </w:t>
      </w:r>
      <w:r w:rsidRPr="00FF42EE">
        <w:rPr>
          <w:rFonts w:ascii="Arial" w:eastAsia="Times New Roman" w:hAnsi="Arial" w:cs="Arial"/>
          <w:b/>
          <w:bCs/>
          <w:sz w:val="24"/>
          <w:szCs w:val="24"/>
          <w:lang w:val="eu-ES" w:eastAsia="eu-ES"/>
        </w:rPr>
        <w:t>sarrera eta irteera digitalak</w:t>
      </w:r>
      <w:r w:rsidRPr="00FF42EE">
        <w:rPr>
          <w:rFonts w:ascii="Arial" w:eastAsia="Times New Roman" w:hAnsi="Arial" w:cs="Arial"/>
          <w:sz w:val="24"/>
          <w:szCs w:val="24"/>
          <w:lang w:val="eu-ES" w:eastAsia="eu-ES"/>
        </w:rPr>
        <w:t xml:space="preserve"> erabiliko dira ikusmen-prozesu bat kontrolatzeko. Helburua konponente elektronikoen pin kopurua detektatzea </w:t>
      </w:r>
      <w:r w:rsidRPr="00FF42EE">
        <w:rPr>
          <w:rFonts w:ascii="Arial" w:eastAsia="Times New Roman" w:hAnsi="Arial" w:cs="Arial"/>
          <w:sz w:val="24"/>
          <w:szCs w:val="24"/>
          <w:lang w:val="eu-ES" w:eastAsia="eu-ES"/>
        </w:rPr>
        <w:t xml:space="preserve">da </w:t>
      </w:r>
      <w:r w:rsidRPr="00FF42EE">
        <w:rPr>
          <w:rFonts w:ascii="Arial" w:eastAsia="Times New Roman" w:hAnsi="Arial" w:cs="Arial"/>
          <w:sz w:val="24"/>
          <w:szCs w:val="24"/>
          <w:lang w:val="eu-ES" w:eastAsia="eu-ES"/>
        </w:rPr>
        <w:t>eta, sarrera digitalen arabera, irteera egokiak aktibatzea.</w:t>
      </w:r>
    </w:p>
    <w:p w:rsidR="000C6794" w:rsidRPr="00FF42EE" w:rsidRDefault="000C6794" w:rsidP="000C6794">
      <w:pPr>
        <w:pStyle w:val="1izenburua"/>
        <w:numPr>
          <w:ilvl w:val="0"/>
          <w:numId w:val="7"/>
        </w:numPr>
        <w:spacing w:line="360" w:lineRule="auto"/>
        <w:rPr>
          <w:rFonts w:ascii="Arial" w:hAnsi="Arial" w:cs="Arial"/>
          <w:bCs w:val="0"/>
          <w:szCs w:val="24"/>
          <w:lang w:val="eu-ES"/>
        </w:rPr>
      </w:pPr>
      <w:r w:rsidRPr="00FF42EE">
        <w:rPr>
          <w:rFonts w:ascii="Arial" w:hAnsi="Arial" w:cs="Arial"/>
          <w:bCs w:val="0"/>
          <w:szCs w:val="24"/>
          <w:lang w:val="eu-ES"/>
        </w:rPr>
        <w:t>Helburua</w:t>
      </w:r>
    </w:p>
    <w:p w:rsidR="00E11453" w:rsidRPr="00FF42EE" w:rsidRDefault="00E11453" w:rsidP="00E11453">
      <w:pPr>
        <w:rPr>
          <w:lang w:val="eu-ES"/>
        </w:rPr>
      </w:pPr>
    </w:p>
    <w:p w:rsidR="00FB0ACF" w:rsidRPr="00FF42EE" w:rsidRDefault="00FB0ACF" w:rsidP="00FB0ACF">
      <w:pPr>
        <w:spacing w:before="100" w:beforeAutospacing="1" w:after="100" w:afterAutospacing="1" w:line="360" w:lineRule="auto"/>
        <w:rPr>
          <w:rFonts w:ascii="Arial" w:eastAsia="Times New Roman" w:hAnsi="Arial" w:cs="Arial"/>
          <w:sz w:val="24"/>
          <w:szCs w:val="24"/>
          <w:lang w:val="eu-ES" w:eastAsia="eu-ES"/>
        </w:rPr>
      </w:pPr>
      <w:r w:rsidRPr="00FF42EE">
        <w:rPr>
          <w:rFonts w:ascii="Arial" w:eastAsia="Times New Roman" w:hAnsi="Arial" w:cs="Arial"/>
          <w:sz w:val="24"/>
          <w:szCs w:val="24"/>
          <w:lang w:val="eu-ES" w:eastAsia="eu-ES"/>
        </w:rPr>
        <w:t>Jarduera honen bidez honako gaitasun hauek garatuko dira:</w:t>
      </w:r>
    </w:p>
    <w:p w:rsidR="00807C9B" w:rsidRPr="00FF42EE" w:rsidRDefault="00807C9B" w:rsidP="00807C9B">
      <w:pPr>
        <w:pStyle w:val="Zerrenda-paragrafoa"/>
        <w:numPr>
          <w:ilvl w:val="0"/>
          <w:numId w:val="13"/>
        </w:numPr>
        <w:spacing w:before="100" w:beforeAutospacing="1" w:after="100" w:afterAutospacing="1" w:line="360" w:lineRule="auto"/>
        <w:rPr>
          <w:rFonts w:ascii="Arial" w:eastAsia="Times New Roman" w:hAnsi="Arial" w:cs="Arial"/>
          <w:sz w:val="24"/>
          <w:szCs w:val="24"/>
          <w:lang w:val="eu-ES" w:eastAsia="eu-ES"/>
        </w:rPr>
      </w:pPr>
      <w:r w:rsidRPr="00FF42EE">
        <w:rPr>
          <w:rFonts w:ascii="Arial" w:eastAsia="Times New Roman" w:hAnsi="Arial" w:cs="Arial"/>
          <w:sz w:val="24"/>
          <w:szCs w:val="24"/>
          <w:lang w:val="eu-ES" w:eastAsia="eu-ES"/>
        </w:rPr>
        <w:t>Irudi bidez konponente elektronikoen pin kopurua identifikatzea</w:t>
      </w:r>
    </w:p>
    <w:p w:rsidR="00807C9B" w:rsidRPr="00FF42EE" w:rsidRDefault="00807C9B" w:rsidP="00807C9B">
      <w:pPr>
        <w:pStyle w:val="Zerrenda-paragrafoa"/>
        <w:numPr>
          <w:ilvl w:val="0"/>
          <w:numId w:val="13"/>
        </w:numPr>
        <w:spacing w:before="100" w:beforeAutospacing="1" w:after="100" w:afterAutospacing="1" w:line="360" w:lineRule="auto"/>
        <w:rPr>
          <w:rFonts w:ascii="Arial" w:eastAsia="Times New Roman" w:hAnsi="Arial" w:cs="Arial"/>
          <w:sz w:val="24"/>
          <w:szCs w:val="24"/>
          <w:lang w:val="eu-ES" w:eastAsia="eu-ES"/>
        </w:rPr>
      </w:pPr>
      <w:r w:rsidRPr="00FF42EE">
        <w:rPr>
          <w:rFonts w:ascii="Arial" w:eastAsia="Times New Roman" w:hAnsi="Arial" w:cs="Arial"/>
          <w:sz w:val="24"/>
          <w:szCs w:val="24"/>
          <w:lang w:val="eu-ES" w:eastAsia="eu-ES"/>
        </w:rPr>
        <w:t>INPUT seinaleen arabera ikusmen-prozesuak baldintzatzea</w:t>
      </w:r>
    </w:p>
    <w:p w:rsidR="00807C9B" w:rsidRPr="00FF42EE" w:rsidRDefault="00807C9B" w:rsidP="00807C9B">
      <w:pPr>
        <w:pStyle w:val="Zerrenda-paragrafoa"/>
        <w:numPr>
          <w:ilvl w:val="0"/>
          <w:numId w:val="13"/>
        </w:numPr>
        <w:spacing w:before="100" w:beforeAutospacing="1" w:after="100" w:afterAutospacing="1" w:line="360" w:lineRule="auto"/>
        <w:rPr>
          <w:rFonts w:ascii="Arial" w:eastAsia="Times New Roman" w:hAnsi="Arial" w:cs="Arial"/>
          <w:sz w:val="24"/>
          <w:szCs w:val="24"/>
          <w:lang w:val="eu-ES" w:eastAsia="eu-ES"/>
        </w:rPr>
      </w:pPr>
      <w:r w:rsidRPr="00FF42EE">
        <w:rPr>
          <w:rFonts w:ascii="Arial" w:eastAsia="Times New Roman" w:hAnsi="Arial" w:cs="Arial"/>
          <w:sz w:val="24"/>
          <w:szCs w:val="24"/>
          <w:lang w:val="eu-ES" w:eastAsia="eu-ES"/>
        </w:rPr>
        <w:t>Irteera digitalak aktibatzea detekzioaren emaitzen arabera</w:t>
      </w:r>
    </w:p>
    <w:p w:rsidR="00807C9B" w:rsidRPr="00FF42EE" w:rsidRDefault="00807C9B" w:rsidP="00807C9B">
      <w:pPr>
        <w:pStyle w:val="Zerrenda-paragrafoa"/>
        <w:numPr>
          <w:ilvl w:val="0"/>
          <w:numId w:val="13"/>
        </w:numPr>
        <w:spacing w:before="100" w:beforeAutospacing="1" w:after="100" w:afterAutospacing="1" w:line="360" w:lineRule="auto"/>
        <w:rPr>
          <w:rFonts w:ascii="Arial" w:eastAsia="Times New Roman" w:hAnsi="Arial" w:cs="Arial"/>
          <w:sz w:val="24"/>
          <w:szCs w:val="24"/>
          <w:lang w:val="eu-ES" w:eastAsia="eu-ES"/>
        </w:rPr>
      </w:pPr>
      <w:proofErr w:type="spellStart"/>
      <w:r w:rsidRPr="00FF42EE">
        <w:rPr>
          <w:rFonts w:ascii="Arial" w:eastAsia="Times New Roman" w:hAnsi="Arial" w:cs="Arial"/>
          <w:sz w:val="24"/>
          <w:szCs w:val="24"/>
          <w:lang w:val="eu-ES" w:eastAsia="eu-ES"/>
        </w:rPr>
        <w:t>ReadDiscrete</w:t>
      </w:r>
      <w:proofErr w:type="spellEnd"/>
      <w:r w:rsidRPr="00FF42EE">
        <w:rPr>
          <w:rFonts w:ascii="Arial" w:eastAsia="Times New Roman" w:hAnsi="Arial" w:cs="Arial"/>
          <w:sz w:val="24"/>
          <w:szCs w:val="24"/>
          <w:lang w:val="eu-ES" w:eastAsia="eu-ES"/>
        </w:rPr>
        <w:t xml:space="preserve"> eta </w:t>
      </w:r>
      <w:proofErr w:type="spellStart"/>
      <w:r w:rsidRPr="00FF42EE">
        <w:rPr>
          <w:rFonts w:ascii="Arial" w:eastAsia="Times New Roman" w:hAnsi="Arial" w:cs="Arial"/>
          <w:sz w:val="24"/>
          <w:szCs w:val="24"/>
          <w:lang w:val="eu-ES" w:eastAsia="eu-ES"/>
        </w:rPr>
        <w:t>WriteDiscrete</w:t>
      </w:r>
      <w:proofErr w:type="spellEnd"/>
      <w:r w:rsidRPr="00FF42EE">
        <w:rPr>
          <w:rFonts w:ascii="Arial" w:eastAsia="Times New Roman" w:hAnsi="Arial" w:cs="Arial"/>
          <w:sz w:val="24"/>
          <w:szCs w:val="24"/>
          <w:lang w:val="eu-ES" w:eastAsia="eu-ES"/>
        </w:rPr>
        <w:t xml:space="preserve"> tresnak erabiltzea </w:t>
      </w:r>
      <w:proofErr w:type="spellStart"/>
      <w:r w:rsidRPr="00FF42EE">
        <w:rPr>
          <w:rFonts w:ascii="Arial" w:eastAsia="Times New Roman" w:hAnsi="Arial" w:cs="Arial"/>
          <w:sz w:val="24"/>
          <w:szCs w:val="24"/>
          <w:lang w:val="eu-ES" w:eastAsia="eu-ES"/>
        </w:rPr>
        <w:t>Cognex</w:t>
      </w:r>
      <w:proofErr w:type="spellEnd"/>
      <w:r w:rsidRPr="00FF42EE">
        <w:rPr>
          <w:rFonts w:ascii="Arial" w:eastAsia="Times New Roman" w:hAnsi="Arial" w:cs="Arial"/>
          <w:sz w:val="24"/>
          <w:szCs w:val="24"/>
          <w:lang w:val="eu-ES" w:eastAsia="eu-ES"/>
        </w:rPr>
        <w:t xml:space="preserve"> kameran</w:t>
      </w:r>
    </w:p>
    <w:p w:rsidR="00807C9B" w:rsidRPr="00FF42EE" w:rsidRDefault="00807C9B" w:rsidP="00807C9B">
      <w:pPr>
        <w:pStyle w:val="Zerrenda-paragrafoa"/>
        <w:spacing w:before="100" w:beforeAutospacing="1" w:after="100" w:afterAutospacing="1" w:line="360" w:lineRule="auto"/>
        <w:rPr>
          <w:rFonts w:ascii="Arial" w:eastAsia="Times New Roman" w:hAnsi="Arial" w:cs="Arial"/>
          <w:sz w:val="24"/>
          <w:szCs w:val="24"/>
          <w:lang w:val="eu-ES" w:eastAsia="eu-ES"/>
        </w:rPr>
      </w:pPr>
    </w:p>
    <w:p w:rsidR="00D5103F" w:rsidRPr="00FF42EE" w:rsidRDefault="00D5103F" w:rsidP="00D5103F">
      <w:pPr>
        <w:pStyle w:val="Zerrenda-paragrafoa"/>
        <w:spacing w:before="100" w:beforeAutospacing="1" w:after="100" w:afterAutospacing="1" w:line="360" w:lineRule="auto"/>
        <w:rPr>
          <w:rFonts w:ascii="Arial" w:eastAsia="Times New Roman" w:hAnsi="Arial" w:cs="Arial"/>
          <w:sz w:val="24"/>
          <w:szCs w:val="24"/>
          <w:lang w:val="eu-ES" w:eastAsia="eu-ES"/>
        </w:rPr>
      </w:pPr>
    </w:p>
    <w:p w:rsidR="000C6794" w:rsidRPr="00FF42EE" w:rsidRDefault="000C6794" w:rsidP="000C6794">
      <w:pPr>
        <w:pStyle w:val="1izenburua"/>
        <w:numPr>
          <w:ilvl w:val="0"/>
          <w:numId w:val="7"/>
        </w:numPr>
        <w:spacing w:line="360" w:lineRule="auto"/>
        <w:rPr>
          <w:rFonts w:ascii="Arial" w:hAnsi="Arial" w:cs="Arial"/>
          <w:bCs w:val="0"/>
          <w:szCs w:val="24"/>
          <w:lang w:val="eu-ES"/>
        </w:rPr>
      </w:pPr>
      <w:r w:rsidRPr="00FF42EE">
        <w:rPr>
          <w:rFonts w:ascii="Arial" w:hAnsi="Arial" w:cs="Arial"/>
          <w:bCs w:val="0"/>
          <w:szCs w:val="24"/>
          <w:lang w:val="eu-ES"/>
        </w:rPr>
        <w:lastRenderedPageBreak/>
        <w:t>METODOLOGIA</w:t>
      </w:r>
    </w:p>
    <w:p w:rsidR="000C6794" w:rsidRPr="00FF42EE" w:rsidRDefault="00FB0ACF" w:rsidP="000C6794">
      <w:pPr>
        <w:pStyle w:val="1izenburua"/>
        <w:numPr>
          <w:ilvl w:val="1"/>
          <w:numId w:val="7"/>
        </w:numPr>
        <w:spacing w:line="360" w:lineRule="auto"/>
        <w:rPr>
          <w:lang w:val="eu-ES"/>
        </w:rPr>
      </w:pPr>
      <w:r w:rsidRPr="00FF42EE">
        <w:rPr>
          <w:rFonts w:ascii="Arial" w:hAnsi="Arial" w:cs="Arial"/>
          <w:bCs w:val="0"/>
          <w:szCs w:val="24"/>
          <w:lang w:val="eu-ES"/>
        </w:rPr>
        <w:t xml:space="preserve">Irudiak Hartzea </w:t>
      </w:r>
    </w:p>
    <w:p w:rsidR="006D2382" w:rsidRPr="00FF42EE" w:rsidRDefault="006D2382" w:rsidP="001118AC">
      <w:pPr>
        <w:pStyle w:val="Normalaweb"/>
        <w:spacing w:line="360" w:lineRule="auto"/>
        <w:rPr>
          <w:rFonts w:ascii="Arial" w:hAnsi="Arial" w:cs="Arial"/>
        </w:rPr>
      </w:pPr>
      <w:r w:rsidRPr="00FF42EE">
        <w:rPr>
          <w:rFonts w:ascii="Arial" w:hAnsi="Arial" w:cs="Arial"/>
        </w:rPr>
        <w:t>Kasu hon</w:t>
      </w:r>
      <w:r w:rsidRPr="00FF42EE">
        <w:rPr>
          <w:rFonts w:ascii="Arial" w:hAnsi="Arial" w:cs="Arial"/>
        </w:rPr>
        <w:t xml:space="preserve">etan, irudiak osagai elektronikoen multzo bat erakutsiko du. Gure helburua 3 pinen osagaiak gainerakoetatik bereiztea izango da. 3 pin dituzten elementuak </w:t>
      </w:r>
      <w:r w:rsidRPr="00FF42EE">
        <w:rPr>
          <w:rFonts w:ascii="Arial" w:hAnsi="Arial" w:cs="Arial"/>
        </w:rPr>
        <w:t>aukeratzeko</w:t>
      </w:r>
      <w:r w:rsidRPr="00FF42EE">
        <w:rPr>
          <w:rFonts w:ascii="Arial" w:hAnsi="Arial" w:cs="Arial"/>
        </w:rPr>
        <w:t xml:space="preserve"> zeregina INPUT 1 sarrerarekin egingo dugu, eta INPUT 2 sarrera 3 pin baino gutxiagoko elementuak </w:t>
      </w:r>
      <w:r w:rsidRPr="00FF42EE">
        <w:rPr>
          <w:rFonts w:ascii="Arial" w:hAnsi="Arial" w:cs="Arial"/>
        </w:rPr>
        <w:t>aukerat</w:t>
      </w:r>
      <w:r w:rsidRPr="00FF42EE">
        <w:rPr>
          <w:rFonts w:ascii="Arial" w:hAnsi="Arial" w:cs="Arial"/>
        </w:rPr>
        <w:t>zeari dagokio.</w:t>
      </w:r>
    </w:p>
    <w:p w:rsidR="006D2382" w:rsidRPr="00FF42EE" w:rsidRDefault="006D2382" w:rsidP="006D2382">
      <w:pPr>
        <w:pStyle w:val="Normalaweb"/>
        <w:spacing w:line="360" w:lineRule="auto"/>
        <w:rPr>
          <w:rFonts w:ascii="Arial" w:hAnsi="Arial" w:cs="Arial"/>
          <w:sz w:val="22"/>
          <w:szCs w:val="22"/>
        </w:rPr>
      </w:pPr>
      <w:r w:rsidRPr="00FF42EE">
        <w:rPr>
          <w:rFonts w:ascii="Arial" w:hAnsi="Arial" w:cs="Arial"/>
          <w:sz w:val="22"/>
          <w:szCs w:val="22"/>
        </w:rPr>
        <w:t>INPUT 1=1</w:t>
      </w:r>
      <w:r w:rsidRPr="00FF42EE">
        <w:rPr>
          <w:rFonts w:ascii="Arial" w:hAnsi="Arial" w:cs="Arial"/>
          <w:sz w:val="22"/>
          <w:szCs w:val="22"/>
        </w:rPr>
        <w:t xml:space="preserve"> bada</w:t>
      </w:r>
      <w:r w:rsidRPr="00FF42EE">
        <w:rPr>
          <w:rFonts w:ascii="Arial" w:hAnsi="Arial" w:cs="Arial"/>
          <w:sz w:val="22"/>
          <w:szCs w:val="22"/>
        </w:rPr>
        <w:tab/>
      </w:r>
      <w:r w:rsidRPr="00FF42EE">
        <w:rPr>
          <w:rFonts w:ascii="Arial" w:hAnsi="Arial" w:cs="Arial"/>
          <w:sz w:val="22"/>
          <w:szCs w:val="22"/>
        </w:rPr>
        <w:t>3 pin</w:t>
      </w:r>
      <w:r w:rsidRPr="00FF42EE">
        <w:rPr>
          <w:rFonts w:ascii="Arial" w:hAnsi="Arial" w:cs="Arial"/>
          <w:sz w:val="22"/>
          <w:szCs w:val="22"/>
        </w:rPr>
        <w:t>-</w:t>
      </w:r>
      <w:proofErr w:type="spellStart"/>
      <w:r w:rsidRPr="00FF42EE">
        <w:rPr>
          <w:rFonts w:ascii="Arial" w:hAnsi="Arial" w:cs="Arial"/>
          <w:sz w:val="22"/>
          <w:szCs w:val="22"/>
        </w:rPr>
        <w:t>etako</w:t>
      </w:r>
      <w:proofErr w:type="spellEnd"/>
      <w:r w:rsidRPr="00FF42EE">
        <w:rPr>
          <w:rFonts w:ascii="Arial" w:hAnsi="Arial" w:cs="Arial"/>
          <w:sz w:val="22"/>
          <w:szCs w:val="22"/>
        </w:rPr>
        <w:t xml:space="preserve"> piezak zenbatu</w:t>
      </w:r>
      <w:r w:rsidRPr="00FF42EE">
        <w:rPr>
          <w:rFonts w:ascii="Arial" w:hAnsi="Arial" w:cs="Arial"/>
          <w:sz w:val="22"/>
          <w:szCs w:val="22"/>
        </w:rPr>
        <w:tab/>
      </w:r>
      <w:r w:rsidRPr="00FF42EE">
        <w:rPr>
          <w:rFonts w:ascii="Arial" w:hAnsi="Arial" w:cs="Arial"/>
          <w:sz w:val="22"/>
          <w:szCs w:val="22"/>
        </w:rPr>
        <w:tab/>
        <w:t>orduan</w:t>
      </w:r>
      <w:r w:rsidRPr="00FF42EE">
        <w:rPr>
          <w:rFonts w:ascii="Arial" w:hAnsi="Arial" w:cs="Arial"/>
          <w:sz w:val="22"/>
          <w:szCs w:val="22"/>
        </w:rPr>
        <w:t xml:space="preserve"> </w:t>
      </w:r>
      <w:r w:rsidRPr="00FF42EE">
        <w:rPr>
          <w:rFonts w:ascii="Arial" w:hAnsi="Arial" w:cs="Arial"/>
          <w:sz w:val="22"/>
          <w:szCs w:val="22"/>
        </w:rPr>
        <w:t>2-3 irteerak aktibatu</w:t>
      </w:r>
      <w:r w:rsidRPr="00FF42EE">
        <w:rPr>
          <w:rFonts w:ascii="Arial" w:hAnsi="Arial" w:cs="Arial"/>
          <w:sz w:val="22"/>
          <w:szCs w:val="22"/>
        </w:rPr>
        <w:t xml:space="preserve"> </w:t>
      </w:r>
    </w:p>
    <w:p w:rsidR="006D2382" w:rsidRPr="00FF42EE" w:rsidRDefault="006D2382" w:rsidP="006D2382">
      <w:pPr>
        <w:pStyle w:val="Normalaweb"/>
        <w:spacing w:line="360" w:lineRule="auto"/>
        <w:rPr>
          <w:sz w:val="22"/>
          <w:szCs w:val="22"/>
        </w:rPr>
      </w:pPr>
      <w:r w:rsidRPr="00FF42EE">
        <w:rPr>
          <w:rFonts w:ascii="Arial" w:hAnsi="Arial" w:cs="Arial"/>
          <w:sz w:val="22"/>
          <w:szCs w:val="22"/>
        </w:rPr>
        <w:t>INPUT 2=1</w:t>
      </w:r>
      <w:r w:rsidRPr="00FF42EE">
        <w:rPr>
          <w:rFonts w:ascii="Arial" w:hAnsi="Arial" w:cs="Arial"/>
          <w:sz w:val="22"/>
          <w:szCs w:val="22"/>
        </w:rPr>
        <w:t xml:space="preserve"> bada</w:t>
      </w:r>
      <w:r w:rsidRPr="00FF42EE">
        <w:rPr>
          <w:rFonts w:ascii="Arial" w:hAnsi="Arial" w:cs="Arial"/>
          <w:sz w:val="22"/>
          <w:szCs w:val="22"/>
        </w:rPr>
        <w:tab/>
      </w:r>
      <w:r w:rsidRPr="00FF42EE">
        <w:rPr>
          <w:rFonts w:ascii="Arial" w:hAnsi="Arial" w:cs="Arial"/>
          <w:sz w:val="22"/>
          <w:szCs w:val="22"/>
        </w:rPr>
        <w:t>&lt; 3 pine</w:t>
      </w:r>
      <w:r w:rsidRPr="00FF42EE">
        <w:rPr>
          <w:rFonts w:ascii="Arial" w:hAnsi="Arial" w:cs="Arial"/>
          <w:sz w:val="22"/>
          <w:szCs w:val="22"/>
        </w:rPr>
        <w:t>tako piezak zenbatu</w:t>
      </w:r>
      <w:r w:rsidRPr="00FF42EE">
        <w:rPr>
          <w:rFonts w:ascii="Arial" w:hAnsi="Arial" w:cs="Arial"/>
          <w:sz w:val="22"/>
          <w:szCs w:val="22"/>
        </w:rPr>
        <w:tab/>
        <w:t>orduan,</w:t>
      </w:r>
      <w:r w:rsidR="002D320B" w:rsidRPr="00FF42EE">
        <w:rPr>
          <w:rFonts w:ascii="Arial" w:hAnsi="Arial" w:cs="Arial"/>
          <w:sz w:val="22"/>
          <w:szCs w:val="22"/>
        </w:rPr>
        <w:t xml:space="preserve"> 5-6 irteerak</w:t>
      </w:r>
      <w:r w:rsidRPr="00FF42EE">
        <w:rPr>
          <w:rFonts w:ascii="Arial" w:hAnsi="Arial" w:cs="Arial"/>
          <w:sz w:val="22"/>
          <w:szCs w:val="22"/>
        </w:rPr>
        <w:t xml:space="preserve"> aktibatu </w:t>
      </w:r>
    </w:p>
    <w:p w:rsidR="00392DE3" w:rsidRPr="00FF42EE" w:rsidRDefault="00831262" w:rsidP="00635F13">
      <w:pPr>
        <w:pStyle w:val="1izenburua"/>
        <w:numPr>
          <w:ilvl w:val="1"/>
          <w:numId w:val="7"/>
        </w:numPr>
        <w:spacing w:line="360" w:lineRule="auto"/>
        <w:rPr>
          <w:rFonts w:ascii="Arial" w:hAnsi="Arial" w:cs="Arial"/>
          <w:bCs w:val="0"/>
          <w:szCs w:val="24"/>
          <w:lang w:val="eu-ES"/>
        </w:rPr>
      </w:pPr>
      <w:proofErr w:type="spellStart"/>
      <w:r w:rsidRPr="00FF42EE">
        <w:rPr>
          <w:rFonts w:ascii="Arial" w:hAnsi="Arial" w:cs="Arial"/>
          <w:bCs w:val="0"/>
          <w:szCs w:val="24"/>
          <w:lang w:val="eu-ES"/>
        </w:rPr>
        <w:t>Kamararen</w:t>
      </w:r>
      <w:proofErr w:type="spellEnd"/>
      <w:r w:rsidRPr="00FF42EE">
        <w:rPr>
          <w:rFonts w:ascii="Arial" w:hAnsi="Arial" w:cs="Arial"/>
          <w:bCs w:val="0"/>
          <w:szCs w:val="24"/>
          <w:lang w:val="eu-ES"/>
        </w:rPr>
        <w:t xml:space="preserve"> programazioa</w:t>
      </w:r>
      <w:r w:rsidR="00206944" w:rsidRPr="00FF42EE">
        <w:rPr>
          <w:rFonts w:ascii="Arial" w:hAnsi="Arial" w:cs="Arial"/>
          <w:bCs w:val="0"/>
          <w:szCs w:val="24"/>
          <w:lang w:val="eu-ES"/>
        </w:rPr>
        <w:t xml:space="preserve"> </w:t>
      </w:r>
    </w:p>
    <w:p w:rsidR="00831262" w:rsidRPr="00FF42EE" w:rsidRDefault="00831262" w:rsidP="00831262">
      <w:pPr>
        <w:pStyle w:val="Normalaweb"/>
        <w:spacing w:line="360" w:lineRule="auto"/>
        <w:rPr>
          <w:rFonts w:ascii="Arial" w:hAnsi="Arial" w:cs="Arial"/>
        </w:rPr>
      </w:pPr>
      <w:r w:rsidRPr="00FF42EE">
        <w:rPr>
          <w:rFonts w:ascii="Verdana" w:hAnsi="Verdana"/>
          <w:noProof/>
          <w:color w:val="000000"/>
          <w:sz w:val="23"/>
          <w:szCs w:val="23"/>
        </w:rPr>
        <w:drawing>
          <wp:anchor distT="0" distB="0" distL="0" distR="0" simplePos="0" relativeHeight="251705344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1544320</wp:posOffset>
            </wp:positionV>
            <wp:extent cx="3474720" cy="2915920"/>
            <wp:effectExtent l="0" t="0" r="0" b="0"/>
            <wp:wrapTopAndBottom/>
            <wp:docPr id="21" name="Irudia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4720" cy="291592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42EE">
        <w:rPr>
          <w:rFonts w:ascii="Arial" w:hAnsi="Arial" w:cs="Arial"/>
        </w:rPr>
        <w:t>Kalkulu-orrian, aurkitu beharreko patroiak eta bilaketa-eremuak programatu</w:t>
      </w:r>
      <w:r w:rsidRPr="00FF42EE">
        <w:rPr>
          <w:rFonts w:ascii="Arial" w:hAnsi="Arial" w:cs="Arial"/>
        </w:rPr>
        <w:t>ko</w:t>
      </w:r>
      <w:r w:rsidRPr="00FF42EE">
        <w:rPr>
          <w:rFonts w:ascii="Arial" w:hAnsi="Arial" w:cs="Arial"/>
        </w:rPr>
        <w:t xml:space="preserve"> dira. A1 gelaxka: 3 pineko osagai-patroia</w:t>
      </w:r>
      <w:r w:rsidRPr="00FF42EE">
        <w:rPr>
          <w:rFonts w:ascii="Arial" w:hAnsi="Arial" w:cs="Arial"/>
        </w:rPr>
        <w:br/>
        <w:t>A12 gelaxka: 2 pineko osagai-patroia</w:t>
      </w:r>
      <w:r w:rsidRPr="00FF42EE">
        <w:rPr>
          <w:rFonts w:ascii="Arial" w:hAnsi="Arial" w:cs="Arial"/>
        </w:rPr>
        <w:br/>
        <w:t>A20 gelaxka: pin bateko osagai-patroia.</w:t>
      </w:r>
      <w:r w:rsidRPr="00FF42EE">
        <w:rPr>
          <w:rFonts w:ascii="Arial" w:hAnsi="Arial" w:cs="Arial"/>
        </w:rPr>
        <w:br/>
        <w:t>A5 gelaxka, A16 gelaxka, 24. gelaxka: patroi bakoitzerako bilaketa-eskualdeak</w:t>
      </w:r>
      <w:r w:rsidRPr="00FF42EE">
        <w:rPr>
          <w:rFonts w:ascii="Arial" w:hAnsi="Arial" w:cs="Arial"/>
        </w:rPr>
        <w:t>.</w:t>
      </w:r>
    </w:p>
    <w:p w:rsidR="00831262" w:rsidRPr="00FF42EE" w:rsidRDefault="00831262" w:rsidP="00831262">
      <w:pPr>
        <w:pStyle w:val="Normalaweb"/>
        <w:spacing w:line="360" w:lineRule="auto"/>
        <w:rPr>
          <w:rFonts w:ascii="Arial" w:hAnsi="Arial" w:cs="Arial"/>
        </w:rPr>
      </w:pPr>
      <w:proofErr w:type="spellStart"/>
      <w:r w:rsidRPr="00FF42EE">
        <w:rPr>
          <w:rFonts w:ascii="Arial" w:hAnsi="Arial" w:cs="Arial"/>
          <w:b/>
        </w:rPr>
        <w:lastRenderedPageBreak/>
        <w:t>ReadDiscrete</w:t>
      </w:r>
      <w:proofErr w:type="spellEnd"/>
      <w:r w:rsidRPr="00FF42EE">
        <w:rPr>
          <w:rFonts w:ascii="Arial" w:hAnsi="Arial" w:cs="Arial"/>
        </w:rPr>
        <w:t xml:space="preserve"> tresna erabiliz, erabili beharreko sarrerak adieraziko ditugu. </w:t>
      </w:r>
    </w:p>
    <w:p w:rsidR="00831262" w:rsidRPr="00FF42EE" w:rsidRDefault="00831262" w:rsidP="00831262">
      <w:pPr>
        <w:pStyle w:val="Normalaweb"/>
        <w:spacing w:line="360" w:lineRule="auto"/>
        <w:rPr>
          <w:rFonts w:ascii="Arial" w:hAnsi="Arial" w:cs="Arial"/>
        </w:rPr>
      </w:pPr>
      <w:r w:rsidRPr="00FF42EE">
        <w:rPr>
          <w:rFonts w:ascii="Arial" w:hAnsi="Arial" w:cs="Arial"/>
          <w:noProof/>
        </w:rPr>
        <w:drawing>
          <wp:anchor distT="0" distB="0" distL="0" distR="0" simplePos="0" relativeHeight="251706368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626110</wp:posOffset>
            </wp:positionV>
            <wp:extent cx="6111875" cy="2800985"/>
            <wp:effectExtent l="0" t="0" r="3175" b="0"/>
            <wp:wrapTopAndBottom/>
            <wp:docPr id="22" name="Irudia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1875" cy="280098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42EE">
        <w:rPr>
          <w:rFonts w:ascii="Arial" w:hAnsi="Arial" w:cs="Arial"/>
        </w:rPr>
        <w:t>INPUT1: 1. hasierako bita</w:t>
      </w:r>
      <w:r w:rsidRPr="00FF42EE">
        <w:rPr>
          <w:rFonts w:ascii="Arial" w:hAnsi="Arial" w:cs="Arial"/>
        </w:rPr>
        <w:br/>
        <w:t>INPUT2: 2. hasierako bita</w:t>
      </w:r>
    </w:p>
    <w:p w:rsidR="00831262" w:rsidRPr="00FF42EE" w:rsidRDefault="00831262" w:rsidP="00831262">
      <w:pPr>
        <w:pStyle w:val="Normalaweb"/>
        <w:spacing w:line="360" w:lineRule="auto"/>
        <w:rPr>
          <w:rFonts w:ascii="Arial" w:hAnsi="Arial" w:cs="Arial"/>
        </w:rPr>
      </w:pPr>
    </w:p>
    <w:p w:rsidR="00DD4457" w:rsidRPr="00FF42EE" w:rsidRDefault="00DD4457" w:rsidP="00831262">
      <w:pPr>
        <w:pStyle w:val="Normalaweb"/>
        <w:spacing w:line="360" w:lineRule="auto"/>
        <w:rPr>
          <w:rFonts w:ascii="Arial" w:hAnsi="Arial" w:cs="Arial"/>
        </w:rPr>
      </w:pPr>
      <w:r w:rsidRPr="00FF42EE">
        <w:rPr>
          <w:rFonts w:ascii="Arial" w:hAnsi="Arial" w:cs="Arial"/>
        </w:rPr>
        <w:t xml:space="preserve">Horren gainean klik eginez </w:t>
      </w:r>
      <w:proofErr w:type="spellStart"/>
      <w:r w:rsidRPr="00FF42EE">
        <w:rPr>
          <w:rFonts w:ascii="Arial" w:hAnsi="Arial" w:cs="Arial"/>
          <w:b/>
        </w:rPr>
        <w:t>ReadDiscrete</w:t>
      </w:r>
      <w:proofErr w:type="spellEnd"/>
      <w:r w:rsidRPr="00FF42EE">
        <w:rPr>
          <w:rFonts w:ascii="Arial" w:hAnsi="Arial" w:cs="Arial"/>
        </w:rPr>
        <w:t xml:space="preserve"> tresna </w:t>
      </w:r>
      <w:r w:rsidRPr="00FF42EE">
        <w:rPr>
          <w:rFonts w:ascii="Arial" w:hAnsi="Arial" w:cs="Arial"/>
        </w:rPr>
        <w:t>aukeratu</w:t>
      </w:r>
      <w:r w:rsidRPr="00FF42EE">
        <w:rPr>
          <w:rFonts w:ascii="Arial" w:hAnsi="Arial" w:cs="Arial"/>
        </w:rPr>
        <w:t xml:space="preserve"> ondoren, sarrera mota konfiguratu ahal izango dugu.</w:t>
      </w:r>
      <w:r w:rsidRPr="00FF42EE">
        <w:rPr>
          <w:rFonts w:ascii="Arial" w:hAnsi="Arial" w:cs="Arial"/>
        </w:rPr>
        <w:br/>
      </w:r>
      <w:r w:rsidRPr="00FF42EE">
        <w:rPr>
          <w:rFonts w:ascii="Arial" w:hAnsi="Arial" w:cs="Arial"/>
        </w:rPr>
        <w:br/>
        <w:t xml:space="preserve">Sarreren aktibazioaren/desaktibazioaren emaitza bistaratzeko, argazkia egin ondoren, botoia hori koloretik gorrira aldatu behar da (GERTAERA, </w:t>
      </w:r>
      <w:proofErr w:type="spellStart"/>
      <w:r w:rsidRPr="00FF42EE">
        <w:rPr>
          <w:rFonts w:ascii="Arial" w:hAnsi="Arial" w:cs="Arial"/>
        </w:rPr>
        <w:t>trigger_input</w:t>
      </w:r>
      <w:proofErr w:type="spellEnd"/>
      <w:r w:rsidRPr="00FF42EE">
        <w:rPr>
          <w:rFonts w:ascii="Arial" w:hAnsi="Arial" w:cs="Arial"/>
        </w:rPr>
        <w:t>)</w:t>
      </w:r>
      <w:r w:rsidR="00A2155B" w:rsidRPr="00FF42EE">
        <w:rPr>
          <w:rFonts w:ascii="Arial" w:hAnsi="Arial" w:cs="Arial"/>
        </w:rPr>
        <w:t>.</w:t>
      </w:r>
    </w:p>
    <w:p w:rsidR="00FF42EE" w:rsidRPr="00FF42EE" w:rsidRDefault="00A2155B" w:rsidP="00FF42EE">
      <w:pPr>
        <w:pStyle w:val="Normalaweb"/>
        <w:spacing w:line="360" w:lineRule="auto"/>
        <w:rPr>
          <w:rFonts w:ascii="Arial" w:hAnsi="Arial" w:cs="Arial"/>
        </w:rPr>
      </w:pPr>
      <w:r w:rsidRPr="00FF42EE">
        <w:rPr>
          <w:rFonts w:ascii="Arial" w:hAnsi="Arial" w:cs="Arial"/>
        </w:rPr>
        <w:t xml:space="preserve">Jarraian, mota bakoitzeko osagai-kopurua idatziko dugu A31 eta A32 gelaxketan. Horretarako, </w:t>
      </w:r>
      <w:proofErr w:type="spellStart"/>
      <w:r w:rsidRPr="00FF42EE">
        <w:rPr>
          <w:rFonts w:ascii="Arial" w:hAnsi="Arial" w:cs="Arial"/>
          <w:b/>
        </w:rPr>
        <w:t>WriteDiscrete</w:t>
      </w:r>
      <w:proofErr w:type="spellEnd"/>
      <w:r w:rsidRPr="00FF42EE">
        <w:rPr>
          <w:rFonts w:ascii="Arial" w:hAnsi="Arial" w:cs="Arial"/>
        </w:rPr>
        <w:t xml:space="preserve"> tresna-paletako erreminta erabiliko dugu.</w:t>
      </w:r>
    </w:p>
    <w:p w:rsidR="00FF42EE" w:rsidRPr="00FF42EE" w:rsidRDefault="00FF42EE" w:rsidP="00FF42EE">
      <w:pPr>
        <w:pStyle w:val="Normalaweb"/>
        <w:spacing w:line="360" w:lineRule="auto"/>
        <w:rPr>
          <w:rFonts w:ascii="Arial" w:hAnsi="Arial" w:cs="Arial"/>
        </w:rPr>
      </w:pPr>
    </w:p>
    <w:p w:rsidR="00FF42EE" w:rsidRPr="00FF42EE" w:rsidRDefault="00FF42EE" w:rsidP="00FF42EE">
      <w:pPr>
        <w:pStyle w:val="Normalaweb"/>
        <w:spacing w:line="360" w:lineRule="auto"/>
        <w:rPr>
          <w:rFonts w:ascii="Arial" w:hAnsi="Arial" w:cs="Arial"/>
        </w:rPr>
      </w:pPr>
    </w:p>
    <w:p w:rsidR="00FF42EE" w:rsidRPr="00FF42EE" w:rsidRDefault="00FF42EE" w:rsidP="00FF42EE">
      <w:pPr>
        <w:pStyle w:val="Normalaweb"/>
        <w:spacing w:line="360" w:lineRule="auto"/>
        <w:rPr>
          <w:rFonts w:ascii="Arial" w:hAnsi="Arial" w:cs="Arial"/>
        </w:rPr>
      </w:pPr>
    </w:p>
    <w:p w:rsidR="00FF42EE" w:rsidRPr="00FF42EE" w:rsidRDefault="00FF42EE" w:rsidP="00FF42EE">
      <w:pPr>
        <w:pStyle w:val="Normalaweb"/>
        <w:spacing w:line="360" w:lineRule="auto"/>
        <w:rPr>
          <w:rFonts w:ascii="Arial" w:hAnsi="Arial" w:cs="Arial"/>
        </w:rPr>
      </w:pPr>
    </w:p>
    <w:p w:rsidR="00FF42EE" w:rsidRPr="00FF42EE" w:rsidRDefault="00FF42EE" w:rsidP="00FF42EE">
      <w:pPr>
        <w:pStyle w:val="Normalaweb"/>
        <w:spacing w:line="360" w:lineRule="auto"/>
        <w:rPr>
          <w:rFonts w:ascii="Arial" w:hAnsi="Arial" w:cs="Arial"/>
          <w:b/>
          <w:bCs/>
        </w:rPr>
      </w:pPr>
      <w:r w:rsidRPr="00FF42EE">
        <w:rPr>
          <w:rFonts w:ascii="Arial" w:hAnsi="Arial" w:cs="Arial"/>
          <w:b/>
          <w:bCs/>
        </w:rPr>
        <w:lastRenderedPageBreak/>
        <w:drawing>
          <wp:anchor distT="0" distB="0" distL="0" distR="0" simplePos="0" relativeHeight="251707392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0</wp:posOffset>
            </wp:positionV>
            <wp:extent cx="6111875" cy="3055620"/>
            <wp:effectExtent l="0" t="0" r="3175" b="0"/>
            <wp:wrapTopAndBottom/>
            <wp:docPr id="23" name="Irudia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1875" cy="305562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F42EE" w:rsidRDefault="00FF42EE" w:rsidP="00FF42EE">
      <w:pPr>
        <w:pStyle w:val="Normalaweb"/>
        <w:spacing w:line="360" w:lineRule="auto"/>
        <w:rPr>
          <w:rFonts w:ascii="Arial" w:hAnsi="Arial" w:cs="Arial"/>
          <w:bCs/>
        </w:rPr>
      </w:pPr>
      <w:r>
        <w:rPr>
          <w:rFonts w:ascii="Arial" w:hAnsi="Arial" w:cs="Arial"/>
          <w:noProof/>
        </w:rPr>
        <w:drawing>
          <wp:anchor distT="0" distB="0" distL="0" distR="0" simplePos="0" relativeHeight="251708416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2391410</wp:posOffset>
            </wp:positionV>
            <wp:extent cx="3529330" cy="2179320"/>
            <wp:effectExtent l="0" t="0" r="0" b="0"/>
            <wp:wrapTopAndBottom/>
            <wp:docPr id="24" name="Irudia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9330" cy="217932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42EE">
        <w:rPr>
          <w:rFonts w:ascii="Arial" w:hAnsi="Arial" w:cs="Arial"/>
          <w:bCs/>
        </w:rPr>
        <w:t>A31 eta A32 gelaxken balioa kalkulu-orriko gelaxka baten emaitzari dagokiona da. Gure adibidean, A34 gelaxkaren balioa A31 gelaxkan gordetzen den funtzioari dagokiona da. Gauza bera gertatzen da A36 eta A32 gelaxken artean.</w:t>
      </w:r>
      <w:r w:rsidRPr="00FF42EE">
        <w:rPr>
          <w:rFonts w:ascii="Arial" w:hAnsi="Arial" w:cs="Arial"/>
          <w:bCs/>
        </w:rPr>
        <w:br/>
      </w:r>
      <w:r w:rsidRPr="00FF42EE">
        <w:rPr>
          <w:rFonts w:ascii="Arial" w:hAnsi="Arial" w:cs="Arial"/>
          <w:bCs/>
        </w:rPr>
        <w:br/>
        <w:t>Bestalde, A34 gelaxkaren balioa irteeren moduluan bistaratzen da. Gure kasuan, balio hori bitarrean bistaratuko da, 2. irteera-bitetik abiatuta. 2 bit aktibatuko dira</w:t>
      </w:r>
      <w:r w:rsidRPr="00FF42EE">
        <w:rPr>
          <w:rFonts w:ascii="Arial" w:hAnsi="Arial" w:cs="Arial"/>
          <w:bCs/>
        </w:rPr>
        <w:br/>
      </w:r>
      <w:r w:rsidRPr="00FF42EE">
        <w:rPr>
          <w:rFonts w:ascii="Arial" w:hAnsi="Arial" w:cs="Arial"/>
          <w:bCs/>
        </w:rPr>
        <w:br/>
        <w:t>A36 gelaxkaren balioa bitarrean bistaratuko da 5. irteeratik aurrera, ikus irudia.</w:t>
      </w:r>
    </w:p>
    <w:p w:rsidR="00FF42EE" w:rsidRDefault="00FF42EE" w:rsidP="00FF42EE">
      <w:pPr>
        <w:pStyle w:val="Normalaweb"/>
        <w:spacing w:line="360" w:lineRule="auto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lastRenderedPageBreak/>
        <w:drawing>
          <wp:anchor distT="0" distB="0" distL="0" distR="0" simplePos="0" relativeHeight="251709440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0</wp:posOffset>
            </wp:positionV>
            <wp:extent cx="6111240" cy="3318510"/>
            <wp:effectExtent l="0" t="0" r="3810" b="0"/>
            <wp:wrapTopAndBottom/>
            <wp:docPr id="25" name="Irudia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1240" cy="331851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73C46" w:rsidRDefault="00473C46" w:rsidP="00FF42EE">
      <w:pPr>
        <w:pStyle w:val="Normalaweb"/>
        <w:spacing w:line="360" w:lineRule="auto"/>
        <w:rPr>
          <w:rFonts w:ascii="Arial" w:hAnsi="Arial" w:cs="Arial"/>
        </w:rPr>
      </w:pPr>
      <w:r w:rsidRPr="00FF42EE">
        <w:rPr>
          <w:rFonts w:ascii="Arial" w:hAnsi="Arial" w:cs="Arial"/>
          <w:noProof/>
        </w:rPr>
        <w:drawing>
          <wp:anchor distT="0" distB="0" distL="0" distR="0" simplePos="0" relativeHeight="251700224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723900</wp:posOffset>
            </wp:positionV>
            <wp:extent cx="5502910" cy="2636520"/>
            <wp:effectExtent l="0" t="0" r="2540" b="0"/>
            <wp:wrapTopAndBottom/>
            <wp:docPr id="5" name="Irudia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2910" cy="263652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73C46">
        <w:rPr>
          <w:rFonts w:ascii="Arial" w:hAnsi="Arial" w:cs="Arial"/>
        </w:rPr>
        <w:t xml:space="preserve">Kalkulu-orriaren xehetasuna, INPUT1 sarrerak 1 balio duenean eta </w:t>
      </w:r>
      <w:r>
        <w:rPr>
          <w:rFonts w:ascii="Arial" w:hAnsi="Arial" w:cs="Arial"/>
        </w:rPr>
        <w:t>argazkia egiten denean (</w:t>
      </w:r>
      <w:proofErr w:type="spellStart"/>
      <w:r>
        <w:rPr>
          <w:rFonts w:ascii="Arial" w:hAnsi="Arial" w:cs="Arial"/>
        </w:rPr>
        <w:t>Evento</w:t>
      </w:r>
      <w:proofErr w:type="spellEnd"/>
      <w:r w:rsidRPr="00473C46">
        <w:rPr>
          <w:rFonts w:ascii="Arial" w:hAnsi="Arial" w:cs="Arial"/>
        </w:rPr>
        <w:t>)</w:t>
      </w:r>
      <w:r>
        <w:rPr>
          <w:rFonts w:ascii="Arial" w:hAnsi="Arial" w:cs="Arial"/>
        </w:rPr>
        <w:t>.</w:t>
      </w:r>
    </w:p>
    <w:p w:rsidR="00473C46" w:rsidRDefault="00473C46" w:rsidP="00FF42EE">
      <w:pPr>
        <w:pStyle w:val="Normalaweb"/>
        <w:spacing w:line="360" w:lineRule="auto"/>
        <w:rPr>
          <w:rFonts w:ascii="Arial" w:hAnsi="Arial" w:cs="Arial"/>
        </w:rPr>
      </w:pPr>
    </w:p>
    <w:p w:rsidR="00473C46" w:rsidRDefault="00473C46" w:rsidP="00FF42EE">
      <w:pPr>
        <w:pStyle w:val="Normalaweb"/>
        <w:spacing w:line="360" w:lineRule="auto"/>
        <w:rPr>
          <w:rFonts w:ascii="Arial" w:hAnsi="Arial" w:cs="Arial"/>
        </w:rPr>
      </w:pPr>
      <w:r w:rsidRPr="00473C46">
        <w:rPr>
          <w:rFonts w:ascii="Arial" w:hAnsi="Arial" w:cs="Arial"/>
        </w:rPr>
        <w:t>Kalkulu-orriaren xehetasuna, INPUT2 sarrerak 1 balio duenean eta argazkia egiten de</w:t>
      </w:r>
      <w:r>
        <w:rPr>
          <w:rFonts w:ascii="Arial" w:hAnsi="Arial" w:cs="Arial"/>
        </w:rPr>
        <w:t>nean (</w:t>
      </w:r>
      <w:proofErr w:type="spellStart"/>
      <w:r>
        <w:rPr>
          <w:rFonts w:ascii="Arial" w:hAnsi="Arial" w:cs="Arial"/>
        </w:rPr>
        <w:t>Evento</w:t>
      </w:r>
      <w:proofErr w:type="spellEnd"/>
      <w:r w:rsidRPr="00473C46">
        <w:rPr>
          <w:rFonts w:ascii="Arial" w:hAnsi="Arial" w:cs="Arial"/>
        </w:rPr>
        <w:t>)</w:t>
      </w:r>
      <w:r>
        <w:rPr>
          <w:rFonts w:ascii="Arial" w:hAnsi="Arial" w:cs="Arial"/>
        </w:rPr>
        <w:t>.</w:t>
      </w:r>
    </w:p>
    <w:p w:rsidR="00473C46" w:rsidRDefault="00473C46" w:rsidP="00FF42EE">
      <w:pPr>
        <w:pStyle w:val="Normalaweb"/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lastRenderedPageBreak/>
        <w:drawing>
          <wp:anchor distT="0" distB="0" distL="0" distR="0" simplePos="0" relativeHeight="251711488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0</wp:posOffset>
            </wp:positionV>
            <wp:extent cx="6115685" cy="3019425"/>
            <wp:effectExtent l="0" t="0" r="0" b="9525"/>
            <wp:wrapTopAndBottom/>
            <wp:docPr id="27" name="Irudia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30194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73C46" w:rsidRDefault="00473C46" w:rsidP="00473C46">
      <w:pPr>
        <w:pStyle w:val="Normalaweb"/>
        <w:spacing w:line="360" w:lineRule="auto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anchor distT="0" distB="0" distL="0" distR="0" simplePos="0" relativeHeight="251712512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725170</wp:posOffset>
            </wp:positionV>
            <wp:extent cx="6112510" cy="2732405"/>
            <wp:effectExtent l="0" t="0" r="2540" b="0"/>
            <wp:wrapTopAndBottom/>
            <wp:docPr id="28" name="Irudia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2510" cy="273240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73C46">
        <w:rPr>
          <w:rFonts w:ascii="Arial" w:hAnsi="Arial" w:cs="Arial"/>
        </w:rPr>
        <w:t>Kalkulu-orriaren xehetasuna, INPUT1 eta INPUT2 sarrerek 1 balio dutenean eta argazkia egiten denean (</w:t>
      </w:r>
      <w:proofErr w:type="spellStart"/>
      <w:r>
        <w:rPr>
          <w:rFonts w:ascii="Arial" w:hAnsi="Arial" w:cs="Arial"/>
        </w:rPr>
        <w:t>Evento</w:t>
      </w:r>
      <w:proofErr w:type="spellEnd"/>
      <w:r w:rsidRPr="00473C46">
        <w:rPr>
          <w:rFonts w:ascii="Arial" w:hAnsi="Arial" w:cs="Arial"/>
        </w:rPr>
        <w:t>)</w:t>
      </w:r>
      <w:r>
        <w:rPr>
          <w:rFonts w:ascii="Arial" w:hAnsi="Arial" w:cs="Arial"/>
        </w:rPr>
        <w:t>.</w:t>
      </w:r>
    </w:p>
    <w:p w:rsidR="00473C46" w:rsidRDefault="00473C46" w:rsidP="00473C46">
      <w:pPr>
        <w:pStyle w:val="Normalaweb"/>
        <w:spacing w:line="360" w:lineRule="auto"/>
        <w:rPr>
          <w:rFonts w:ascii="Arial" w:hAnsi="Arial" w:cs="Arial"/>
        </w:rPr>
      </w:pPr>
    </w:p>
    <w:p w:rsidR="00473C46" w:rsidRPr="00473C46" w:rsidRDefault="00473C46" w:rsidP="00473C46">
      <w:pPr>
        <w:pStyle w:val="Normalaweb"/>
        <w:spacing w:line="360" w:lineRule="auto"/>
        <w:rPr>
          <w:rFonts w:ascii="Arial" w:hAnsi="Arial" w:cs="Arial"/>
        </w:rPr>
      </w:pPr>
      <w:r w:rsidRPr="00473C46">
        <w:rPr>
          <w:rFonts w:ascii="Arial" w:hAnsi="Arial" w:cs="Arial"/>
        </w:rPr>
        <w:t>Hurrengo argazkian, I/O moduluko sarreren eta irteeren egoeraren xehetasuna ikusten da. Kasu horretan, egoera hau zen:</w:t>
      </w:r>
    </w:p>
    <w:p w:rsidR="00473C46" w:rsidRDefault="00473C46" w:rsidP="0085168A">
      <w:pPr>
        <w:pStyle w:val="Normalaweb"/>
        <w:spacing w:line="360" w:lineRule="auto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anchor distT="0" distB="0" distL="0" distR="0" simplePos="0" relativeHeight="251713536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0</wp:posOffset>
            </wp:positionV>
            <wp:extent cx="2878455" cy="1777365"/>
            <wp:effectExtent l="0" t="0" r="0" b="0"/>
            <wp:wrapTopAndBottom/>
            <wp:docPr id="29" name="Irudia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8455" cy="177736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W w:w="0" w:type="auto"/>
        <w:tblInd w:w="-15" w:type="dxa"/>
        <w:tblLayout w:type="fixed"/>
        <w:tblLook w:val="0000" w:firstRow="0" w:lastRow="0" w:firstColumn="0" w:lastColumn="0" w:noHBand="0" w:noVBand="0"/>
      </w:tblPr>
      <w:tblGrid>
        <w:gridCol w:w="4888"/>
        <w:gridCol w:w="4919"/>
      </w:tblGrid>
      <w:tr w:rsidR="00473C46" w:rsidTr="00E53070">
        <w:tc>
          <w:tcPr>
            <w:tcW w:w="4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8D8D8"/>
          </w:tcPr>
          <w:p w:rsidR="00473C46" w:rsidRDefault="00473C46" w:rsidP="00E53070">
            <w:pPr>
              <w:pStyle w:val="textogeneral"/>
              <w:snapToGrid w:val="0"/>
              <w:rPr>
                <w:szCs w:val="18"/>
              </w:rPr>
            </w:pPr>
            <w:r>
              <w:rPr>
                <w:szCs w:val="18"/>
              </w:rPr>
              <w:t>SARRERAK</w:t>
            </w:r>
          </w:p>
        </w:tc>
        <w:tc>
          <w:tcPr>
            <w:tcW w:w="4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8D8D8"/>
          </w:tcPr>
          <w:p w:rsidR="00473C46" w:rsidRDefault="00473C46" w:rsidP="00E53070">
            <w:pPr>
              <w:pStyle w:val="textogeneral"/>
              <w:snapToGrid w:val="0"/>
              <w:rPr>
                <w:szCs w:val="18"/>
              </w:rPr>
            </w:pPr>
            <w:r>
              <w:rPr>
                <w:szCs w:val="18"/>
              </w:rPr>
              <w:t>IRTEERAK</w:t>
            </w:r>
          </w:p>
        </w:tc>
      </w:tr>
      <w:tr w:rsidR="00473C46" w:rsidTr="00E53070">
        <w:tc>
          <w:tcPr>
            <w:tcW w:w="4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73C46" w:rsidRDefault="00473C46" w:rsidP="00E53070">
            <w:pPr>
              <w:pStyle w:val="textogeneral"/>
              <w:snapToGrid w:val="0"/>
              <w:rPr>
                <w:szCs w:val="18"/>
              </w:rPr>
            </w:pPr>
            <w:r>
              <w:rPr>
                <w:szCs w:val="18"/>
              </w:rPr>
              <w:t>INPUT1= “1”</w:t>
            </w:r>
          </w:p>
        </w:tc>
        <w:tc>
          <w:tcPr>
            <w:tcW w:w="4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73C46" w:rsidRDefault="00473C46" w:rsidP="00E53070">
            <w:pPr>
              <w:pStyle w:val="textogeneral"/>
              <w:snapToGrid w:val="0"/>
              <w:rPr>
                <w:szCs w:val="18"/>
              </w:rPr>
            </w:pPr>
            <w:r>
              <w:rPr>
                <w:szCs w:val="18"/>
              </w:rPr>
              <w:t>OUT3=”1”, OUT4=”1” (Dato=3)</w:t>
            </w:r>
          </w:p>
        </w:tc>
      </w:tr>
      <w:tr w:rsidR="00473C46" w:rsidTr="00E53070">
        <w:tc>
          <w:tcPr>
            <w:tcW w:w="4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73C46" w:rsidRDefault="00473C46" w:rsidP="00E53070">
            <w:pPr>
              <w:pStyle w:val="textogeneral"/>
              <w:snapToGrid w:val="0"/>
              <w:rPr>
                <w:szCs w:val="18"/>
              </w:rPr>
            </w:pPr>
            <w:r>
              <w:rPr>
                <w:szCs w:val="18"/>
              </w:rPr>
              <w:t>INPUT2= “2”</w:t>
            </w:r>
          </w:p>
        </w:tc>
        <w:tc>
          <w:tcPr>
            <w:tcW w:w="4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73C46" w:rsidRDefault="00473C46" w:rsidP="00E53070">
            <w:pPr>
              <w:pStyle w:val="textogeneral"/>
              <w:snapToGrid w:val="0"/>
              <w:rPr>
                <w:szCs w:val="18"/>
              </w:rPr>
            </w:pPr>
            <w:r>
              <w:rPr>
                <w:szCs w:val="18"/>
              </w:rPr>
              <w:t>OUT6=”1”, OUT5=”0”(Dato=2)</w:t>
            </w:r>
          </w:p>
        </w:tc>
      </w:tr>
    </w:tbl>
    <w:p w:rsidR="00195C05" w:rsidRPr="00FF42EE" w:rsidRDefault="00195C05" w:rsidP="0085168A">
      <w:pPr>
        <w:pStyle w:val="Normalaweb"/>
        <w:spacing w:line="360" w:lineRule="auto"/>
        <w:rPr>
          <w:rFonts w:ascii="Arial" w:hAnsi="Arial" w:cs="Arial"/>
        </w:rPr>
      </w:pPr>
    </w:p>
    <w:p w:rsidR="00E11453" w:rsidRPr="00FF42EE" w:rsidRDefault="008154B7" w:rsidP="008B24FD">
      <w:pPr>
        <w:pStyle w:val="1izenburua"/>
        <w:numPr>
          <w:ilvl w:val="1"/>
          <w:numId w:val="7"/>
        </w:numPr>
        <w:spacing w:line="360" w:lineRule="auto"/>
        <w:rPr>
          <w:rFonts w:ascii="Arial" w:hAnsi="Arial" w:cs="Arial"/>
          <w:bCs w:val="0"/>
          <w:szCs w:val="24"/>
          <w:lang w:val="eu-ES"/>
        </w:rPr>
      </w:pPr>
      <w:r w:rsidRPr="00FF42EE">
        <w:rPr>
          <w:rFonts w:ascii="Arial" w:hAnsi="Arial" w:cs="Arial"/>
          <w:bCs w:val="0"/>
          <w:szCs w:val="24"/>
          <w:lang w:val="eu-ES"/>
        </w:rPr>
        <w:t>Ondorioak</w:t>
      </w:r>
    </w:p>
    <w:p w:rsidR="00316368" w:rsidRPr="00316368" w:rsidRDefault="00316368" w:rsidP="00316368">
      <w:pPr>
        <w:pStyle w:val="Normalaweb"/>
        <w:numPr>
          <w:ilvl w:val="0"/>
          <w:numId w:val="15"/>
        </w:numPr>
        <w:spacing w:line="360" w:lineRule="auto"/>
        <w:rPr>
          <w:rFonts w:ascii="Arial" w:hAnsi="Arial" w:cs="Arial"/>
          <w:color w:val="000000"/>
        </w:rPr>
      </w:pPr>
      <w:proofErr w:type="spellStart"/>
      <w:r w:rsidRPr="00316368">
        <w:rPr>
          <w:rFonts w:ascii="Arial" w:hAnsi="Arial" w:cs="Arial"/>
          <w:color w:val="000000"/>
        </w:rPr>
        <w:t>Cognex</w:t>
      </w:r>
      <w:proofErr w:type="spellEnd"/>
      <w:r w:rsidRPr="00316368">
        <w:rPr>
          <w:rFonts w:ascii="Arial" w:hAnsi="Arial" w:cs="Arial"/>
          <w:color w:val="000000"/>
        </w:rPr>
        <w:t xml:space="preserve"> kameraren I/O modulua erabilgarria da ikusmen-prozesuak automatizatzeko eta kontrolatzeko.</w:t>
      </w:r>
    </w:p>
    <w:p w:rsidR="00316368" w:rsidRPr="00316368" w:rsidRDefault="00316368" w:rsidP="00316368">
      <w:pPr>
        <w:pStyle w:val="Normalaweb"/>
        <w:numPr>
          <w:ilvl w:val="0"/>
          <w:numId w:val="15"/>
        </w:numPr>
        <w:spacing w:line="360" w:lineRule="auto"/>
        <w:rPr>
          <w:rFonts w:ascii="Arial" w:hAnsi="Arial" w:cs="Arial"/>
          <w:color w:val="000000"/>
        </w:rPr>
      </w:pPr>
      <w:proofErr w:type="spellStart"/>
      <w:r w:rsidRPr="00335CCB">
        <w:rPr>
          <w:rFonts w:ascii="Arial" w:hAnsi="Arial" w:cs="Arial"/>
          <w:b/>
          <w:color w:val="000000"/>
        </w:rPr>
        <w:t>ReadDiscrete</w:t>
      </w:r>
      <w:proofErr w:type="spellEnd"/>
      <w:r w:rsidRPr="00316368">
        <w:rPr>
          <w:rFonts w:ascii="Arial" w:hAnsi="Arial" w:cs="Arial"/>
          <w:color w:val="000000"/>
        </w:rPr>
        <w:t xml:space="preserve"> eta </w:t>
      </w:r>
      <w:proofErr w:type="spellStart"/>
      <w:r w:rsidRPr="00335CCB">
        <w:rPr>
          <w:rFonts w:ascii="Arial" w:hAnsi="Arial" w:cs="Arial"/>
          <w:b/>
          <w:color w:val="000000"/>
        </w:rPr>
        <w:t>WriteDiscrete</w:t>
      </w:r>
      <w:proofErr w:type="spellEnd"/>
      <w:r w:rsidRPr="00316368">
        <w:rPr>
          <w:rFonts w:ascii="Arial" w:hAnsi="Arial" w:cs="Arial"/>
          <w:color w:val="000000"/>
        </w:rPr>
        <w:t xml:space="preserve"> tresnek aukera ematen</w:t>
      </w:r>
      <w:r w:rsidR="00335CCB">
        <w:rPr>
          <w:rFonts w:ascii="Arial" w:hAnsi="Arial" w:cs="Arial"/>
          <w:color w:val="000000"/>
        </w:rPr>
        <w:t xml:space="preserve"> dute kanpoko seinaleekin elkar </w:t>
      </w:r>
      <w:r w:rsidRPr="00316368">
        <w:rPr>
          <w:rFonts w:ascii="Arial" w:hAnsi="Arial" w:cs="Arial"/>
          <w:color w:val="000000"/>
        </w:rPr>
        <w:t>eragiteko.</w:t>
      </w:r>
    </w:p>
    <w:p w:rsidR="00316368" w:rsidRPr="00316368" w:rsidRDefault="00316368" w:rsidP="00316368">
      <w:pPr>
        <w:pStyle w:val="Normalaweb"/>
        <w:numPr>
          <w:ilvl w:val="0"/>
          <w:numId w:val="15"/>
        </w:numPr>
        <w:spacing w:line="360" w:lineRule="auto"/>
        <w:rPr>
          <w:rFonts w:ascii="Arial" w:hAnsi="Arial" w:cs="Arial"/>
          <w:color w:val="000000"/>
        </w:rPr>
      </w:pPr>
      <w:r w:rsidRPr="00316368">
        <w:rPr>
          <w:rFonts w:ascii="Arial" w:hAnsi="Arial" w:cs="Arial"/>
          <w:color w:val="000000"/>
        </w:rPr>
        <w:t>Irudiaren analisian oinarritutako erabakiak zuzenean irteera digitaletan islatzen dira.</w:t>
      </w:r>
    </w:p>
    <w:p w:rsidR="00316368" w:rsidRPr="00316368" w:rsidRDefault="00316368" w:rsidP="00316368">
      <w:pPr>
        <w:pStyle w:val="Normalaweb"/>
        <w:numPr>
          <w:ilvl w:val="0"/>
          <w:numId w:val="15"/>
        </w:numPr>
        <w:spacing w:line="360" w:lineRule="auto"/>
        <w:rPr>
          <w:rFonts w:ascii="Arial" w:hAnsi="Arial" w:cs="Arial"/>
          <w:color w:val="000000"/>
        </w:rPr>
      </w:pPr>
      <w:r w:rsidRPr="00316368">
        <w:rPr>
          <w:rFonts w:ascii="Arial" w:hAnsi="Arial" w:cs="Arial"/>
          <w:color w:val="000000"/>
        </w:rPr>
        <w:t>Jarduera honek ikusmen artifiziala eta automatizazio industriala modu integratuan lantzeko aukera ematen du.</w:t>
      </w:r>
    </w:p>
    <w:p w:rsidR="00316368" w:rsidRPr="00FF42EE" w:rsidRDefault="00316368" w:rsidP="00316368">
      <w:pPr>
        <w:pStyle w:val="Normalaweb"/>
        <w:spacing w:line="360" w:lineRule="auto"/>
        <w:rPr>
          <w:rFonts w:ascii="Arial" w:hAnsi="Arial" w:cs="Arial"/>
          <w:color w:val="000000"/>
        </w:rPr>
      </w:pPr>
      <w:bookmarkStart w:id="0" w:name="_GoBack"/>
      <w:bookmarkEnd w:id="0"/>
    </w:p>
    <w:p w:rsidR="00CE20C9" w:rsidRPr="00FF42EE" w:rsidRDefault="00CE20C9" w:rsidP="00CE20C9">
      <w:pPr>
        <w:pStyle w:val="Normalaweb"/>
        <w:spacing w:line="360" w:lineRule="auto"/>
        <w:ind w:left="720"/>
        <w:rPr>
          <w:rFonts w:ascii="Arial" w:hAnsi="Arial" w:cs="Arial"/>
          <w:color w:val="000000"/>
        </w:rPr>
      </w:pPr>
    </w:p>
    <w:p w:rsidR="00885DF0" w:rsidRPr="00FF42EE" w:rsidRDefault="00885DF0" w:rsidP="008154B7">
      <w:pPr>
        <w:pStyle w:val="1izenburua"/>
        <w:spacing w:line="360" w:lineRule="auto"/>
        <w:rPr>
          <w:rFonts w:ascii="Arial" w:hAnsi="Arial" w:cs="Arial"/>
          <w:sz w:val="24"/>
          <w:szCs w:val="24"/>
          <w:lang w:val="eu-ES"/>
        </w:rPr>
      </w:pPr>
    </w:p>
    <w:sectPr w:rsidR="00885DF0" w:rsidRPr="00FF42EE" w:rsidSect="00093622">
      <w:headerReference w:type="default" r:id="rId24"/>
      <w:footerReference w:type="default" r:id="rId25"/>
      <w:pgSz w:w="12240" w:h="15840"/>
      <w:pgMar w:top="1701" w:right="1418" w:bottom="1418" w:left="1701" w:header="142" w:footer="720" w:gutter="0"/>
      <w:pgNumType w:start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C7C48" w:rsidRDefault="004C7C48" w:rsidP="00530AAA">
      <w:pPr>
        <w:spacing w:after="0" w:line="240" w:lineRule="auto"/>
      </w:pPr>
      <w:r>
        <w:separator/>
      </w:r>
    </w:p>
  </w:endnote>
  <w:endnote w:type="continuationSeparator" w:id="0">
    <w:p w:rsidR="004C7C48" w:rsidRDefault="004C7C48" w:rsidP="00530A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Yu Gothic UI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460339317"/>
      <w:docPartObj>
        <w:docPartGallery w:val="Page Numbers (Bottom of Page)"/>
        <w:docPartUnique/>
      </w:docPartObj>
    </w:sdtPr>
    <w:sdtEndPr/>
    <w:sdtContent>
      <w:p w:rsidR="006B5319" w:rsidRDefault="006B5319">
        <w:pPr>
          <w:pStyle w:val="Orri-o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35CCB" w:rsidRPr="00335CCB">
          <w:rPr>
            <w:noProof/>
            <w:lang w:val="eu-ES"/>
          </w:rPr>
          <w:t>7</w:t>
        </w:r>
        <w:r>
          <w:fldChar w:fldCharType="end"/>
        </w:r>
      </w:p>
    </w:sdtContent>
  </w:sdt>
  <w:p w:rsidR="006B5319" w:rsidRDefault="006B5319">
    <w:pPr>
      <w:pStyle w:val="Orri-o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C7C48" w:rsidRDefault="004C7C48" w:rsidP="00530AAA">
      <w:pPr>
        <w:spacing w:after="0" w:line="240" w:lineRule="auto"/>
      </w:pPr>
      <w:r>
        <w:separator/>
      </w:r>
    </w:p>
  </w:footnote>
  <w:footnote w:type="continuationSeparator" w:id="0">
    <w:p w:rsidR="004C7C48" w:rsidRDefault="004C7C48" w:rsidP="00530AA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B5319" w:rsidRDefault="006B5319" w:rsidP="00530AAA">
    <w:pPr>
      <w:pStyle w:val="1izenburua"/>
      <w:spacing w:line="360" w:lineRule="auto"/>
      <w:jc w:val="right"/>
      <w:rPr>
        <w:rFonts w:ascii="Arial" w:hAnsi="Arial" w:cs="Arial"/>
        <w:lang w:val="eu-ES"/>
      </w:rPr>
    </w:pPr>
    <w:r>
      <w:rPr>
        <w:noProof/>
        <w:lang w:val="eu-ES" w:eastAsia="eu-ES"/>
      </w:rPr>
      <w:drawing>
        <wp:anchor distT="114300" distB="114300" distL="114300" distR="114300" simplePos="0" relativeHeight="251659264" behindDoc="0" locked="0" layoutInCell="1" hidden="0" allowOverlap="1" wp14:anchorId="0478F42E" wp14:editId="2F3C440E">
          <wp:simplePos x="0" y="0"/>
          <wp:positionH relativeFrom="margin">
            <wp:align>center</wp:align>
          </wp:positionH>
          <wp:positionV relativeFrom="paragraph">
            <wp:posOffset>60960</wp:posOffset>
          </wp:positionV>
          <wp:extent cx="1281113" cy="547384"/>
          <wp:effectExtent l="0" t="0" r="0" b="5080"/>
          <wp:wrapNone/>
          <wp:docPr id="10" name="image2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3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281113" cy="54738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lang w:val="eu-ES" w:eastAsia="eu-ES"/>
      </w:rPr>
      <w:drawing>
        <wp:anchor distT="0" distB="0" distL="114300" distR="114300" simplePos="0" relativeHeight="251661312" behindDoc="0" locked="0" layoutInCell="1" allowOverlap="1" wp14:anchorId="292FB70F" wp14:editId="268E7DA9">
          <wp:simplePos x="0" y="0"/>
          <wp:positionH relativeFrom="margin">
            <wp:align>left</wp:align>
          </wp:positionH>
          <wp:positionV relativeFrom="paragraph">
            <wp:posOffset>83185</wp:posOffset>
          </wp:positionV>
          <wp:extent cx="1050475" cy="611079"/>
          <wp:effectExtent l="0" t="0" r="0" b="0"/>
          <wp:wrapNone/>
          <wp:docPr id="11" name="Irudia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Originala sloganarekin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50475" cy="61107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5707A5">
      <w:rPr>
        <w:rFonts w:ascii="Arial" w:hAnsi="Arial" w:cs="Arial"/>
        <w:lang w:val="eu-ES"/>
      </w:rPr>
      <w:t>6</w:t>
    </w:r>
    <w:r w:rsidR="00FB0ACF">
      <w:rPr>
        <w:rFonts w:ascii="Arial" w:hAnsi="Arial" w:cs="Arial"/>
        <w:lang w:val="eu-ES"/>
      </w:rPr>
      <w:t>.</w:t>
    </w:r>
    <w:r w:rsidR="00655D43">
      <w:rPr>
        <w:rFonts w:ascii="Arial" w:hAnsi="Arial" w:cs="Arial"/>
        <w:lang w:val="eu-ES"/>
      </w:rPr>
      <w:t xml:space="preserve"> Jarduera</w:t>
    </w:r>
  </w:p>
  <w:p w:rsidR="006B5319" w:rsidRDefault="006B5319">
    <w:pPr>
      <w:pStyle w:val="Goiburu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E"/>
    <w:multiLevelType w:val="singleLevel"/>
    <w:tmpl w:val="FB12693A"/>
    <w:lvl w:ilvl="0">
      <w:start w:val="1"/>
      <w:numFmt w:val="decimal"/>
      <w:pStyle w:val="Zenbaki-zerrenda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1" w15:restartNumberingAfterBreak="0">
    <w:nsid w:val="FFFFFF7F"/>
    <w:multiLevelType w:val="singleLevel"/>
    <w:tmpl w:val="38441652"/>
    <w:lvl w:ilvl="0">
      <w:start w:val="1"/>
      <w:numFmt w:val="decimal"/>
      <w:pStyle w:val="Zenbaki-zerrenda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2" w15:restartNumberingAfterBreak="0">
    <w:nsid w:val="FFFFFF82"/>
    <w:multiLevelType w:val="singleLevel"/>
    <w:tmpl w:val="F3EAFDEC"/>
    <w:lvl w:ilvl="0">
      <w:start w:val="1"/>
      <w:numFmt w:val="bullet"/>
      <w:pStyle w:val="Bulet-zerrenda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3" w15:restartNumberingAfterBreak="0">
    <w:nsid w:val="FFFFFF83"/>
    <w:multiLevelType w:val="singleLevel"/>
    <w:tmpl w:val="3D1EFFD4"/>
    <w:lvl w:ilvl="0">
      <w:start w:val="1"/>
      <w:numFmt w:val="bullet"/>
      <w:pStyle w:val="Bulet-zerrenda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4" w15:restartNumberingAfterBreak="0">
    <w:nsid w:val="FFFFFF88"/>
    <w:multiLevelType w:val="singleLevel"/>
    <w:tmpl w:val="D0A62B40"/>
    <w:lvl w:ilvl="0">
      <w:start w:val="1"/>
      <w:numFmt w:val="decimal"/>
      <w:pStyle w:val="Zenbaki-zerrend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FFFFFF89"/>
    <w:multiLevelType w:val="singleLevel"/>
    <w:tmpl w:val="29761A62"/>
    <w:lvl w:ilvl="0">
      <w:start w:val="1"/>
      <w:numFmt w:val="bullet"/>
      <w:pStyle w:val="Bulet-zerrend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" w15:restartNumberingAfterBreak="0">
    <w:nsid w:val="08E563BE"/>
    <w:multiLevelType w:val="multilevel"/>
    <w:tmpl w:val="6D6653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0C426F40"/>
    <w:multiLevelType w:val="multilevel"/>
    <w:tmpl w:val="042D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10855F1C"/>
    <w:multiLevelType w:val="multilevel"/>
    <w:tmpl w:val="034CF7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2361ADF"/>
    <w:multiLevelType w:val="multilevel"/>
    <w:tmpl w:val="04D256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6B23165"/>
    <w:multiLevelType w:val="hybridMultilevel"/>
    <w:tmpl w:val="81B69278"/>
    <w:lvl w:ilvl="0" w:tplc="042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C822E9A"/>
    <w:multiLevelType w:val="multilevel"/>
    <w:tmpl w:val="184807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5802CA0"/>
    <w:multiLevelType w:val="multilevel"/>
    <w:tmpl w:val="51F455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7E87BE2"/>
    <w:multiLevelType w:val="multilevel"/>
    <w:tmpl w:val="042D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43776A4A"/>
    <w:multiLevelType w:val="hybridMultilevel"/>
    <w:tmpl w:val="D250D4D8"/>
    <w:lvl w:ilvl="0" w:tplc="042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D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AE57931"/>
    <w:multiLevelType w:val="multilevel"/>
    <w:tmpl w:val="338A95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5DFA0AC9"/>
    <w:multiLevelType w:val="multilevel"/>
    <w:tmpl w:val="DEB083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61A713D6"/>
    <w:multiLevelType w:val="hybridMultilevel"/>
    <w:tmpl w:val="6F50AF96"/>
    <w:lvl w:ilvl="0" w:tplc="042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AA87CE2"/>
    <w:multiLevelType w:val="multilevel"/>
    <w:tmpl w:val="80E081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714372AD"/>
    <w:multiLevelType w:val="hybridMultilevel"/>
    <w:tmpl w:val="5628C5EA"/>
    <w:lvl w:ilvl="0" w:tplc="042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2493135"/>
    <w:multiLevelType w:val="multilevel"/>
    <w:tmpl w:val="EC7A8A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8ED654C"/>
    <w:multiLevelType w:val="multilevel"/>
    <w:tmpl w:val="C35083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792D101B"/>
    <w:multiLevelType w:val="multilevel"/>
    <w:tmpl w:val="1DFA7D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7DFF73D3"/>
    <w:multiLevelType w:val="multilevel"/>
    <w:tmpl w:val="5A90BD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4"/>
  </w:num>
  <w:num w:numId="5">
    <w:abstractNumId w:val="1"/>
  </w:num>
  <w:num w:numId="6">
    <w:abstractNumId w:val="0"/>
  </w:num>
  <w:num w:numId="7">
    <w:abstractNumId w:val="13"/>
  </w:num>
  <w:num w:numId="8">
    <w:abstractNumId w:val="16"/>
  </w:num>
  <w:num w:numId="9">
    <w:abstractNumId w:val="14"/>
  </w:num>
  <w:num w:numId="10">
    <w:abstractNumId w:val="15"/>
  </w:num>
  <w:num w:numId="11">
    <w:abstractNumId w:val="12"/>
  </w:num>
  <w:num w:numId="12">
    <w:abstractNumId w:val="18"/>
  </w:num>
  <w:num w:numId="13">
    <w:abstractNumId w:val="17"/>
  </w:num>
  <w:num w:numId="14">
    <w:abstractNumId w:val="10"/>
  </w:num>
  <w:num w:numId="15">
    <w:abstractNumId w:val="19"/>
  </w:num>
  <w:num w:numId="16">
    <w:abstractNumId w:val="9"/>
  </w:num>
  <w:num w:numId="17">
    <w:abstractNumId w:val="23"/>
  </w:num>
  <w:num w:numId="18">
    <w:abstractNumId w:val="8"/>
  </w:num>
  <w:num w:numId="19">
    <w:abstractNumId w:val="20"/>
  </w:num>
  <w:num w:numId="20">
    <w:abstractNumId w:val="21"/>
  </w:num>
  <w:num w:numId="21">
    <w:abstractNumId w:val="11"/>
  </w:num>
  <w:num w:numId="22">
    <w:abstractNumId w:val="6"/>
  </w:num>
  <w:num w:numId="23">
    <w:abstractNumId w:val="22"/>
  </w:num>
  <w:num w:numId="24">
    <w:abstractNumId w:val="7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7730"/>
    <w:rsid w:val="000212B3"/>
    <w:rsid w:val="0002452D"/>
    <w:rsid w:val="00031B1A"/>
    <w:rsid w:val="00034616"/>
    <w:rsid w:val="000571A3"/>
    <w:rsid w:val="0006063C"/>
    <w:rsid w:val="00082E79"/>
    <w:rsid w:val="00091B12"/>
    <w:rsid w:val="00093622"/>
    <w:rsid w:val="000A2664"/>
    <w:rsid w:val="000B1014"/>
    <w:rsid w:val="000B27C0"/>
    <w:rsid w:val="000C62C9"/>
    <w:rsid w:val="000C6794"/>
    <w:rsid w:val="000F0F40"/>
    <w:rsid w:val="000F218A"/>
    <w:rsid w:val="000F32D8"/>
    <w:rsid w:val="001118AC"/>
    <w:rsid w:val="00130B8F"/>
    <w:rsid w:val="00132A65"/>
    <w:rsid w:val="001341D1"/>
    <w:rsid w:val="00136F9D"/>
    <w:rsid w:val="001410F8"/>
    <w:rsid w:val="001453EA"/>
    <w:rsid w:val="0015074B"/>
    <w:rsid w:val="00162BE6"/>
    <w:rsid w:val="001848B8"/>
    <w:rsid w:val="001850E1"/>
    <w:rsid w:val="00195C05"/>
    <w:rsid w:val="001978FA"/>
    <w:rsid w:val="001C16F6"/>
    <w:rsid w:val="001D704D"/>
    <w:rsid w:val="00206017"/>
    <w:rsid w:val="00206944"/>
    <w:rsid w:val="002369B8"/>
    <w:rsid w:val="00237303"/>
    <w:rsid w:val="0025471D"/>
    <w:rsid w:val="00266AE0"/>
    <w:rsid w:val="0029639D"/>
    <w:rsid w:val="002A7D47"/>
    <w:rsid w:val="002B13C4"/>
    <w:rsid w:val="002B2B58"/>
    <w:rsid w:val="002B3523"/>
    <w:rsid w:val="002C2419"/>
    <w:rsid w:val="002D320B"/>
    <w:rsid w:val="002F2DB3"/>
    <w:rsid w:val="0031604C"/>
    <w:rsid w:val="00316368"/>
    <w:rsid w:val="00326F90"/>
    <w:rsid w:val="003337E1"/>
    <w:rsid w:val="00335CCB"/>
    <w:rsid w:val="00350B03"/>
    <w:rsid w:val="003834FC"/>
    <w:rsid w:val="00392DE3"/>
    <w:rsid w:val="003A4CB4"/>
    <w:rsid w:val="003C6E5F"/>
    <w:rsid w:val="003E6CD8"/>
    <w:rsid w:val="004356F1"/>
    <w:rsid w:val="0045630A"/>
    <w:rsid w:val="00473C46"/>
    <w:rsid w:val="004A3961"/>
    <w:rsid w:val="004C40A2"/>
    <w:rsid w:val="004C7C48"/>
    <w:rsid w:val="004D13B5"/>
    <w:rsid w:val="00501802"/>
    <w:rsid w:val="00513386"/>
    <w:rsid w:val="00514E60"/>
    <w:rsid w:val="00527618"/>
    <w:rsid w:val="00530AAA"/>
    <w:rsid w:val="005565BA"/>
    <w:rsid w:val="005707A5"/>
    <w:rsid w:val="00584DAA"/>
    <w:rsid w:val="005B7239"/>
    <w:rsid w:val="005C204A"/>
    <w:rsid w:val="005E410E"/>
    <w:rsid w:val="005E4B8F"/>
    <w:rsid w:val="005F16A3"/>
    <w:rsid w:val="00633921"/>
    <w:rsid w:val="0063592F"/>
    <w:rsid w:val="00635F13"/>
    <w:rsid w:val="00655D43"/>
    <w:rsid w:val="00677CB4"/>
    <w:rsid w:val="006876F5"/>
    <w:rsid w:val="006A75E6"/>
    <w:rsid w:val="006B1AAC"/>
    <w:rsid w:val="006B5319"/>
    <w:rsid w:val="006D2382"/>
    <w:rsid w:val="006F132E"/>
    <w:rsid w:val="006F5C00"/>
    <w:rsid w:val="00721D1A"/>
    <w:rsid w:val="007325D6"/>
    <w:rsid w:val="00742573"/>
    <w:rsid w:val="0074504C"/>
    <w:rsid w:val="007757AC"/>
    <w:rsid w:val="00792BAE"/>
    <w:rsid w:val="007A45AD"/>
    <w:rsid w:val="007F50FC"/>
    <w:rsid w:val="008011F0"/>
    <w:rsid w:val="0080202C"/>
    <w:rsid w:val="00807C9B"/>
    <w:rsid w:val="008154B7"/>
    <w:rsid w:val="00824620"/>
    <w:rsid w:val="00831262"/>
    <w:rsid w:val="0085168A"/>
    <w:rsid w:val="008651D1"/>
    <w:rsid w:val="00873731"/>
    <w:rsid w:val="00885DF0"/>
    <w:rsid w:val="008B12EA"/>
    <w:rsid w:val="008B24FD"/>
    <w:rsid w:val="008B4288"/>
    <w:rsid w:val="008D1705"/>
    <w:rsid w:val="008E125D"/>
    <w:rsid w:val="008E3550"/>
    <w:rsid w:val="008F4B00"/>
    <w:rsid w:val="0095486F"/>
    <w:rsid w:val="00970E19"/>
    <w:rsid w:val="00973FEA"/>
    <w:rsid w:val="009872AA"/>
    <w:rsid w:val="009A3940"/>
    <w:rsid w:val="009C4E5F"/>
    <w:rsid w:val="009C5AF5"/>
    <w:rsid w:val="009E7014"/>
    <w:rsid w:val="00A15E57"/>
    <w:rsid w:val="00A2155B"/>
    <w:rsid w:val="00A43817"/>
    <w:rsid w:val="00A46CBB"/>
    <w:rsid w:val="00A511E6"/>
    <w:rsid w:val="00A528CB"/>
    <w:rsid w:val="00A61905"/>
    <w:rsid w:val="00A91E8B"/>
    <w:rsid w:val="00AA1D8D"/>
    <w:rsid w:val="00AA5415"/>
    <w:rsid w:val="00AC1A24"/>
    <w:rsid w:val="00AC61F8"/>
    <w:rsid w:val="00AD5564"/>
    <w:rsid w:val="00B47730"/>
    <w:rsid w:val="00B9455C"/>
    <w:rsid w:val="00BB4643"/>
    <w:rsid w:val="00BC4248"/>
    <w:rsid w:val="00BE1221"/>
    <w:rsid w:val="00C21BB1"/>
    <w:rsid w:val="00C24244"/>
    <w:rsid w:val="00C40995"/>
    <w:rsid w:val="00C742C7"/>
    <w:rsid w:val="00C847DF"/>
    <w:rsid w:val="00CB0664"/>
    <w:rsid w:val="00CE20C9"/>
    <w:rsid w:val="00D226DF"/>
    <w:rsid w:val="00D24DC5"/>
    <w:rsid w:val="00D3238E"/>
    <w:rsid w:val="00D5103F"/>
    <w:rsid w:val="00DA739E"/>
    <w:rsid w:val="00DD4457"/>
    <w:rsid w:val="00DE439B"/>
    <w:rsid w:val="00DF3B80"/>
    <w:rsid w:val="00E05DEB"/>
    <w:rsid w:val="00E11453"/>
    <w:rsid w:val="00E26D75"/>
    <w:rsid w:val="00E447B9"/>
    <w:rsid w:val="00E76665"/>
    <w:rsid w:val="00E84851"/>
    <w:rsid w:val="00EA76C5"/>
    <w:rsid w:val="00EE29BF"/>
    <w:rsid w:val="00EF3585"/>
    <w:rsid w:val="00F06F0C"/>
    <w:rsid w:val="00F1407C"/>
    <w:rsid w:val="00F14D1C"/>
    <w:rsid w:val="00F27CE2"/>
    <w:rsid w:val="00F411A0"/>
    <w:rsid w:val="00F629F5"/>
    <w:rsid w:val="00F804B9"/>
    <w:rsid w:val="00F80E03"/>
    <w:rsid w:val="00F9170E"/>
    <w:rsid w:val="00F91A3C"/>
    <w:rsid w:val="00FA0B43"/>
    <w:rsid w:val="00FA732D"/>
    <w:rsid w:val="00FB0ACF"/>
    <w:rsid w:val="00FB5A8A"/>
    <w:rsid w:val="00FC6623"/>
    <w:rsid w:val="00FC693F"/>
    <w:rsid w:val="00FC79E9"/>
    <w:rsid w:val="00FD3082"/>
    <w:rsid w:val="00FD5CDF"/>
    <w:rsid w:val="00FF42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5A579B1A"/>
  <w14:defaultImageDpi w14:val="300"/>
  <w15:docId w15:val="{3649ADE8-F2E7-4064-A355-B1A61B4168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a">
    <w:name w:val="Normal"/>
    <w:qFormat/>
    <w:rsid w:val="00FC693F"/>
  </w:style>
  <w:style w:type="paragraph" w:styleId="1izenburua">
    <w:name w:val="heading 1"/>
    <w:basedOn w:val="Normala"/>
    <w:next w:val="Normala"/>
    <w:link w:val="1izenburuaK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izenburua">
    <w:name w:val="heading 2"/>
    <w:basedOn w:val="Normala"/>
    <w:next w:val="Normala"/>
    <w:link w:val="2izenburuaK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izenburua">
    <w:name w:val="heading 3"/>
    <w:basedOn w:val="Normala"/>
    <w:next w:val="Normala"/>
    <w:link w:val="3izenburuaK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izenburua">
    <w:name w:val="heading 4"/>
    <w:basedOn w:val="Normala"/>
    <w:next w:val="Normala"/>
    <w:link w:val="4izenburuaK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izenburua">
    <w:name w:val="heading 5"/>
    <w:basedOn w:val="Normala"/>
    <w:next w:val="Normala"/>
    <w:link w:val="5izenburuaK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izenburua">
    <w:name w:val="heading 6"/>
    <w:basedOn w:val="Normala"/>
    <w:next w:val="Normala"/>
    <w:link w:val="6izenburuaK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izenburua">
    <w:name w:val="heading 7"/>
    <w:basedOn w:val="Normala"/>
    <w:next w:val="Normala"/>
    <w:link w:val="7izenburuaK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izenburua">
    <w:name w:val="heading 8"/>
    <w:basedOn w:val="Normala"/>
    <w:next w:val="Normala"/>
    <w:link w:val="8izenburuaK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izenburua">
    <w:name w:val="heading 9"/>
    <w:basedOn w:val="Normala"/>
    <w:next w:val="Normala"/>
    <w:link w:val="9izenburuaK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Paragrafoarenletra-tipolehenetsia">
    <w:name w:val="Default Paragraph Font"/>
    <w:uiPriority w:val="1"/>
    <w:semiHidden/>
    <w:unhideWhenUsed/>
  </w:style>
  <w:style w:type="table" w:default="1" w:styleId="Taulanorma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Zerrendarikez">
    <w:name w:val="No List"/>
    <w:uiPriority w:val="99"/>
    <w:semiHidden/>
    <w:unhideWhenUsed/>
  </w:style>
  <w:style w:type="paragraph" w:styleId="Goiburua">
    <w:name w:val="header"/>
    <w:basedOn w:val="Normala"/>
    <w:link w:val="GoiburuaK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GoiburuaKar">
    <w:name w:val="Goiburua Kar"/>
    <w:basedOn w:val="Paragrafoarenletra-tipolehenetsia"/>
    <w:link w:val="Goiburua"/>
    <w:uiPriority w:val="99"/>
    <w:rsid w:val="00E618BF"/>
  </w:style>
  <w:style w:type="paragraph" w:styleId="Orri-oina">
    <w:name w:val="footer"/>
    <w:basedOn w:val="Normala"/>
    <w:link w:val="Orri-oinaK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Orri-oinaKar">
    <w:name w:val="Orri-oina Kar"/>
    <w:basedOn w:val="Paragrafoarenletra-tipolehenetsia"/>
    <w:link w:val="Orri-oina"/>
    <w:uiPriority w:val="99"/>
    <w:rsid w:val="00E618BF"/>
  </w:style>
  <w:style w:type="paragraph" w:styleId="Tarterikez">
    <w:name w:val="No Spacing"/>
    <w:link w:val="TarterikezKar"/>
    <w:uiPriority w:val="1"/>
    <w:qFormat/>
    <w:rsid w:val="00FC693F"/>
    <w:pPr>
      <w:spacing w:after="0" w:line="240" w:lineRule="auto"/>
    </w:pPr>
  </w:style>
  <w:style w:type="character" w:customStyle="1" w:styleId="1izenburuaKar">
    <w:name w:val="1. izenburua Kar"/>
    <w:basedOn w:val="Paragrafoarenletra-tipolehenetsia"/>
    <w:link w:val="1izenburua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izenburuaKar">
    <w:name w:val="2. izenburua Kar"/>
    <w:basedOn w:val="Paragrafoarenletra-tipolehenetsia"/>
    <w:link w:val="2izenburua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izenburuaKar">
    <w:name w:val="3. izenburua Kar"/>
    <w:basedOn w:val="Paragrafoarenletra-tipolehenetsia"/>
    <w:link w:val="3izenburua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ulua">
    <w:name w:val="Title"/>
    <w:basedOn w:val="Normala"/>
    <w:next w:val="Normala"/>
    <w:link w:val="TituluaK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uluaKar">
    <w:name w:val="Titulua Kar"/>
    <w:basedOn w:val="Paragrafoarenletra-tipolehenetsia"/>
    <w:link w:val="Titulua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zpititulua">
    <w:name w:val="Subtitle"/>
    <w:basedOn w:val="Normala"/>
    <w:next w:val="Normala"/>
    <w:link w:val="AzpitituluaK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zpitituluaKar">
    <w:name w:val="Azpititulua Kar"/>
    <w:basedOn w:val="Paragrafoarenletra-tipolehenetsia"/>
    <w:link w:val="Azpititulua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Zerrenda-paragrafoa">
    <w:name w:val="List Paragraph"/>
    <w:basedOn w:val="Normala"/>
    <w:uiPriority w:val="34"/>
    <w:qFormat/>
    <w:rsid w:val="00FC693F"/>
    <w:pPr>
      <w:ind w:left="720"/>
      <w:contextualSpacing/>
    </w:pPr>
  </w:style>
  <w:style w:type="paragraph" w:styleId="Gorputz-testua">
    <w:name w:val="Body Text"/>
    <w:basedOn w:val="Normala"/>
    <w:link w:val="Gorputz-testuaKar"/>
    <w:uiPriority w:val="99"/>
    <w:unhideWhenUsed/>
    <w:rsid w:val="00AA1D8D"/>
    <w:pPr>
      <w:spacing w:after="120"/>
    </w:pPr>
  </w:style>
  <w:style w:type="character" w:customStyle="1" w:styleId="Gorputz-testuaKar">
    <w:name w:val="Gorputz-testua Kar"/>
    <w:basedOn w:val="Paragrafoarenletra-tipolehenetsia"/>
    <w:link w:val="Gorputz-testua"/>
    <w:uiPriority w:val="99"/>
    <w:rsid w:val="00AA1D8D"/>
  </w:style>
  <w:style w:type="paragraph" w:styleId="Gorputz-testua2">
    <w:name w:val="Body Text 2"/>
    <w:basedOn w:val="Normala"/>
    <w:link w:val="Gorputz-testua2Kar"/>
    <w:uiPriority w:val="99"/>
    <w:unhideWhenUsed/>
    <w:rsid w:val="00AA1D8D"/>
    <w:pPr>
      <w:spacing w:after="120" w:line="480" w:lineRule="auto"/>
    </w:pPr>
  </w:style>
  <w:style w:type="character" w:customStyle="1" w:styleId="Gorputz-testua2Kar">
    <w:name w:val="Gorputz-testua 2 Kar"/>
    <w:basedOn w:val="Paragrafoarenletra-tipolehenetsia"/>
    <w:link w:val="Gorputz-testua2"/>
    <w:uiPriority w:val="99"/>
    <w:rsid w:val="00AA1D8D"/>
  </w:style>
  <w:style w:type="paragraph" w:styleId="Gorputz-testua3">
    <w:name w:val="Body Text 3"/>
    <w:basedOn w:val="Normala"/>
    <w:link w:val="Gorputz-testua3K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Gorputz-testua3Kar">
    <w:name w:val="Gorputz-testua 3 Kar"/>
    <w:basedOn w:val="Paragrafoarenletra-tipolehenetsia"/>
    <w:link w:val="Gorputz-testua3"/>
    <w:uiPriority w:val="99"/>
    <w:rsid w:val="00AA1D8D"/>
    <w:rPr>
      <w:sz w:val="16"/>
      <w:szCs w:val="16"/>
    </w:rPr>
  </w:style>
  <w:style w:type="paragraph" w:styleId="Zerrenda">
    <w:name w:val="List"/>
    <w:basedOn w:val="Normala"/>
    <w:uiPriority w:val="99"/>
    <w:unhideWhenUsed/>
    <w:rsid w:val="00AA1D8D"/>
    <w:pPr>
      <w:ind w:left="360" w:hanging="360"/>
      <w:contextualSpacing/>
    </w:pPr>
  </w:style>
  <w:style w:type="paragraph" w:styleId="Zerrenda2">
    <w:name w:val="List 2"/>
    <w:basedOn w:val="Normala"/>
    <w:uiPriority w:val="99"/>
    <w:unhideWhenUsed/>
    <w:rsid w:val="00326F90"/>
    <w:pPr>
      <w:ind w:left="720" w:hanging="360"/>
      <w:contextualSpacing/>
    </w:pPr>
  </w:style>
  <w:style w:type="paragraph" w:styleId="Zerrenda3">
    <w:name w:val="List 3"/>
    <w:basedOn w:val="Normala"/>
    <w:uiPriority w:val="99"/>
    <w:unhideWhenUsed/>
    <w:rsid w:val="00326F90"/>
    <w:pPr>
      <w:ind w:left="1080" w:hanging="360"/>
      <w:contextualSpacing/>
    </w:pPr>
  </w:style>
  <w:style w:type="paragraph" w:styleId="Bulet-zerrenda">
    <w:name w:val="List Bullet"/>
    <w:basedOn w:val="Normala"/>
    <w:uiPriority w:val="99"/>
    <w:unhideWhenUsed/>
    <w:rsid w:val="00326F90"/>
    <w:pPr>
      <w:numPr>
        <w:numId w:val="1"/>
      </w:numPr>
      <w:contextualSpacing/>
    </w:pPr>
  </w:style>
  <w:style w:type="paragraph" w:styleId="Bulet-zerrenda2">
    <w:name w:val="List Bullet 2"/>
    <w:basedOn w:val="Normala"/>
    <w:uiPriority w:val="99"/>
    <w:unhideWhenUsed/>
    <w:rsid w:val="00326F90"/>
    <w:pPr>
      <w:numPr>
        <w:numId w:val="2"/>
      </w:numPr>
      <w:contextualSpacing/>
    </w:pPr>
  </w:style>
  <w:style w:type="paragraph" w:styleId="Bulet-zerrenda3">
    <w:name w:val="List Bullet 3"/>
    <w:basedOn w:val="Normala"/>
    <w:uiPriority w:val="99"/>
    <w:unhideWhenUsed/>
    <w:rsid w:val="00326F90"/>
    <w:pPr>
      <w:numPr>
        <w:numId w:val="3"/>
      </w:numPr>
      <w:contextualSpacing/>
    </w:pPr>
  </w:style>
  <w:style w:type="paragraph" w:styleId="Zenbaki-zerrenda">
    <w:name w:val="List Number"/>
    <w:basedOn w:val="Normala"/>
    <w:uiPriority w:val="99"/>
    <w:unhideWhenUsed/>
    <w:rsid w:val="00326F90"/>
    <w:pPr>
      <w:numPr>
        <w:numId w:val="4"/>
      </w:numPr>
      <w:contextualSpacing/>
    </w:pPr>
  </w:style>
  <w:style w:type="paragraph" w:styleId="Zenbaki-zerrenda2">
    <w:name w:val="List Number 2"/>
    <w:basedOn w:val="Normala"/>
    <w:uiPriority w:val="99"/>
    <w:unhideWhenUsed/>
    <w:rsid w:val="0029639D"/>
    <w:pPr>
      <w:numPr>
        <w:numId w:val="5"/>
      </w:numPr>
      <w:contextualSpacing/>
    </w:pPr>
  </w:style>
  <w:style w:type="paragraph" w:styleId="Zenbaki-zerrenda3">
    <w:name w:val="List Number 3"/>
    <w:basedOn w:val="Normala"/>
    <w:uiPriority w:val="99"/>
    <w:unhideWhenUsed/>
    <w:rsid w:val="0029639D"/>
    <w:pPr>
      <w:numPr>
        <w:numId w:val="6"/>
      </w:numPr>
      <w:contextualSpacing/>
    </w:pPr>
  </w:style>
  <w:style w:type="paragraph" w:styleId="Zerrendajarraitua">
    <w:name w:val="List Continue"/>
    <w:basedOn w:val="Normala"/>
    <w:uiPriority w:val="99"/>
    <w:unhideWhenUsed/>
    <w:rsid w:val="0029639D"/>
    <w:pPr>
      <w:spacing w:after="120"/>
      <w:ind w:left="360"/>
      <w:contextualSpacing/>
    </w:pPr>
  </w:style>
  <w:style w:type="paragraph" w:styleId="Zerrendajarraitua2">
    <w:name w:val="List Continue 2"/>
    <w:basedOn w:val="Normala"/>
    <w:uiPriority w:val="99"/>
    <w:unhideWhenUsed/>
    <w:rsid w:val="0029639D"/>
    <w:pPr>
      <w:spacing w:after="120"/>
      <w:ind w:left="720"/>
      <w:contextualSpacing/>
    </w:pPr>
  </w:style>
  <w:style w:type="paragraph" w:styleId="Zerrendajarraitua3">
    <w:name w:val="List Continue 3"/>
    <w:basedOn w:val="Normala"/>
    <w:uiPriority w:val="99"/>
    <w:unhideWhenUsed/>
    <w:rsid w:val="0029639D"/>
    <w:pPr>
      <w:spacing w:after="120"/>
      <w:ind w:left="1080"/>
      <w:contextualSpacing/>
    </w:pPr>
  </w:style>
  <w:style w:type="paragraph" w:styleId="Makrokotestua">
    <w:name w:val="macro"/>
    <w:link w:val="MakrokotestuaK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krokotestuaKar">
    <w:name w:val="Makroko testua Kar"/>
    <w:basedOn w:val="Paragrafoarenletra-tipolehenetsia"/>
    <w:link w:val="Makrokotestua"/>
    <w:uiPriority w:val="99"/>
    <w:rsid w:val="0029639D"/>
    <w:rPr>
      <w:rFonts w:ascii="Courier" w:hAnsi="Courier"/>
      <w:sz w:val="20"/>
      <w:szCs w:val="20"/>
    </w:rPr>
  </w:style>
  <w:style w:type="paragraph" w:styleId="Aipua">
    <w:name w:val="Quote"/>
    <w:basedOn w:val="Normala"/>
    <w:next w:val="Normala"/>
    <w:link w:val="AipuaKar"/>
    <w:uiPriority w:val="29"/>
    <w:qFormat/>
    <w:rsid w:val="00FC693F"/>
    <w:rPr>
      <w:i/>
      <w:iCs/>
      <w:color w:val="000000" w:themeColor="text1"/>
    </w:rPr>
  </w:style>
  <w:style w:type="character" w:customStyle="1" w:styleId="AipuaKar">
    <w:name w:val="Aipua Kar"/>
    <w:basedOn w:val="Paragrafoarenletra-tipolehenetsia"/>
    <w:link w:val="Aipua"/>
    <w:uiPriority w:val="29"/>
    <w:rsid w:val="00FC693F"/>
    <w:rPr>
      <w:i/>
      <w:iCs/>
      <w:color w:val="000000" w:themeColor="text1"/>
    </w:rPr>
  </w:style>
  <w:style w:type="character" w:customStyle="1" w:styleId="4izenburuaKar">
    <w:name w:val="4. izenburua Kar"/>
    <w:basedOn w:val="Paragrafoarenletra-tipolehenetsia"/>
    <w:link w:val="4izenburua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izenburuaKar">
    <w:name w:val="5. izenburua Kar"/>
    <w:basedOn w:val="Paragrafoarenletra-tipolehenetsia"/>
    <w:link w:val="5izenburua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izenburuaKar">
    <w:name w:val="6. izenburua Kar"/>
    <w:basedOn w:val="Paragrafoarenletra-tipolehenetsia"/>
    <w:link w:val="6izenburua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izenburuaKar">
    <w:name w:val="7. izenburua Kar"/>
    <w:basedOn w:val="Paragrafoarenletra-tipolehenetsia"/>
    <w:link w:val="7izenburua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izenburuaKar">
    <w:name w:val="8. izenburua Kar"/>
    <w:basedOn w:val="Paragrafoarenletra-tipolehenetsia"/>
    <w:link w:val="8izenburua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izenburuaKar">
    <w:name w:val="9. izenburua Kar"/>
    <w:basedOn w:val="Paragrafoarenletra-tipolehenetsia"/>
    <w:link w:val="9izenburua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Epigrafea">
    <w:name w:val="caption"/>
    <w:basedOn w:val="Normala"/>
    <w:next w:val="Normala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Lodia">
    <w:name w:val="Strong"/>
    <w:basedOn w:val="Paragrafoarenletra-tipolehenetsia"/>
    <w:uiPriority w:val="22"/>
    <w:qFormat/>
    <w:rsid w:val="00FC693F"/>
    <w:rPr>
      <w:b/>
      <w:bCs/>
    </w:rPr>
  </w:style>
  <w:style w:type="character" w:styleId="Enfasia">
    <w:name w:val="Emphasis"/>
    <w:basedOn w:val="Paragrafoarenletra-tipolehenetsia"/>
    <w:uiPriority w:val="20"/>
    <w:qFormat/>
    <w:rsid w:val="00FC693F"/>
    <w:rPr>
      <w:i/>
      <w:iCs/>
    </w:rPr>
  </w:style>
  <w:style w:type="paragraph" w:styleId="Aipamenhandia">
    <w:name w:val="Intense Quote"/>
    <w:basedOn w:val="Normala"/>
    <w:next w:val="Normala"/>
    <w:link w:val="AipamenhandiaK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ipamenhandiaKar">
    <w:name w:val="Aipamen handia Kar"/>
    <w:basedOn w:val="Paragrafoarenletra-tipolehenetsia"/>
    <w:link w:val="Aipamenhandia"/>
    <w:uiPriority w:val="30"/>
    <w:rsid w:val="00FC693F"/>
    <w:rPr>
      <w:b/>
      <w:bCs/>
      <w:i/>
      <w:iCs/>
      <w:color w:val="4F81BD" w:themeColor="accent1"/>
    </w:rPr>
  </w:style>
  <w:style w:type="character" w:styleId="Enfasileuna">
    <w:name w:val="Subtle Emphasis"/>
    <w:basedOn w:val="Paragrafoarenletra-tipolehenetsia"/>
    <w:uiPriority w:val="19"/>
    <w:qFormat/>
    <w:rsid w:val="00FC693F"/>
    <w:rPr>
      <w:i/>
      <w:iCs/>
      <w:color w:val="808080" w:themeColor="text1" w:themeTint="7F"/>
    </w:rPr>
  </w:style>
  <w:style w:type="character" w:styleId="Enfasibizia">
    <w:name w:val="Intense Emphasis"/>
    <w:basedOn w:val="Paragrafoarenletra-tipolehenetsia"/>
    <w:uiPriority w:val="21"/>
    <w:qFormat/>
    <w:rsid w:val="00FC693F"/>
    <w:rPr>
      <w:b/>
      <w:bCs/>
      <w:i/>
      <w:iCs/>
      <w:color w:val="4F81BD" w:themeColor="accent1"/>
    </w:rPr>
  </w:style>
  <w:style w:type="character" w:styleId="Erreferentzialeuna">
    <w:name w:val="Subtle Reference"/>
    <w:basedOn w:val="Paragrafoarenletra-tipolehenetsia"/>
    <w:uiPriority w:val="31"/>
    <w:qFormat/>
    <w:rsid w:val="00FC693F"/>
    <w:rPr>
      <w:smallCaps/>
      <w:color w:val="C0504D" w:themeColor="accent2"/>
      <w:u w:val="single"/>
    </w:rPr>
  </w:style>
  <w:style w:type="character" w:styleId="Erreferentziabizia">
    <w:name w:val="Intense Reference"/>
    <w:basedOn w:val="Paragrafoarenletra-tipolehenetsia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Liburuarentitulua">
    <w:name w:val="Book Title"/>
    <w:basedOn w:val="Paragrafoarenletra-tipolehenetsia"/>
    <w:uiPriority w:val="33"/>
    <w:qFormat/>
    <w:rsid w:val="00FC693F"/>
    <w:rPr>
      <w:b/>
      <w:bCs/>
      <w:smallCaps/>
      <w:spacing w:val="5"/>
    </w:rPr>
  </w:style>
  <w:style w:type="paragraph" w:styleId="TOCizenburua">
    <w:name w:val="TOC Heading"/>
    <w:basedOn w:val="1izenburua"/>
    <w:next w:val="Normala"/>
    <w:uiPriority w:val="39"/>
    <w:unhideWhenUsed/>
    <w:qFormat/>
    <w:rsid w:val="00FC693F"/>
    <w:pPr>
      <w:outlineLvl w:val="9"/>
    </w:pPr>
  </w:style>
  <w:style w:type="table" w:styleId="Saretaduntaula">
    <w:name w:val="Table Grid"/>
    <w:basedOn w:val="Taulanormala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Itzalduraargia">
    <w:name w:val="Light Shading"/>
    <w:basedOn w:val="Taulanormala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Itzalduraargia-1enfasia">
    <w:name w:val="Light Shading Accent 1"/>
    <w:basedOn w:val="Taulanormala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Itzalduraargia-2enfasia">
    <w:name w:val="Light Shading Accent 2"/>
    <w:basedOn w:val="Taulanormala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Itzalduraargia-3enfasia">
    <w:name w:val="Light Shading Accent 3"/>
    <w:basedOn w:val="Taulanormala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Itzalduraargia-4enfasia">
    <w:name w:val="Light Shading Accent 4"/>
    <w:basedOn w:val="Taulanormala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Itzalduraargia-5enfasia">
    <w:name w:val="Light Shading Accent 5"/>
    <w:basedOn w:val="Taulanormala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Itzalduraargia-6enfasia">
    <w:name w:val="Light Shading Accent 6"/>
    <w:basedOn w:val="Taulanormala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Zerrendaargia">
    <w:name w:val="Light List"/>
    <w:basedOn w:val="Taulanormala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Zerrendaargia-1enfasia">
    <w:name w:val="Light List Accent 1"/>
    <w:basedOn w:val="Taulanormala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Zerrendaargia-2enfasia">
    <w:name w:val="Light List Accent 2"/>
    <w:basedOn w:val="Taulanorma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Zerrendaargia-3enfasia">
    <w:name w:val="Light List Accent 3"/>
    <w:basedOn w:val="Taulanorma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Zerrendaargia-4enfasia">
    <w:name w:val="Light List Accent 4"/>
    <w:basedOn w:val="Taulanorma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Zerrendaargia-5enfasia">
    <w:name w:val="Light List Accent 5"/>
    <w:basedOn w:val="Taulanorma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Zerrendaargia-6enfasia">
    <w:name w:val="Light List Accent 6"/>
    <w:basedOn w:val="Taulanorma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Saretaargia">
    <w:name w:val="Light Grid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Saretaargia-1enfasia">
    <w:name w:val="Light Grid Accent 1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Saretaargia-2enfasia">
    <w:name w:val="Light Grid Accent 2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Saretaargia-3enfasia">
    <w:name w:val="Light Grid Accent 3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Saretaargia-4enfasia">
    <w:name w:val="Light Grid Accent 4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Saretaargia-5enfasia">
    <w:name w:val="Light Grid Accent 5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Saretaargia-6enfasia">
    <w:name w:val="Light Grid Accent 6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itzalduraertaina">
    <w:name w:val="Medium Shading 1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1enfasia">
    <w:name w:val="Medium Shading 1 Accent 1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2enfasia">
    <w:name w:val="Medium Shading 1 Accent 2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3enfasia">
    <w:name w:val="Medium Shading 1 Accent 3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4enfasia">
    <w:name w:val="Medium Shading 1 Accent 4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5enfasia">
    <w:name w:val="Medium Shading 1 Accent 5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6enfasia">
    <w:name w:val="Medium Shading 1 Accent 6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itzalduraertaina">
    <w:name w:val="Medium Shading 2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itzalduraertaina-1enfasia">
    <w:name w:val="Medium Shading 2 Accent 1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itzalduraertaina-2enfasia">
    <w:name w:val="Medium Shading 2 Accent 2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itzalduraertaina-3enfasia">
    <w:name w:val="Medium Shading 2 Accent 3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itzalduraertaina-4enfasia">
    <w:name w:val="Medium Shading 2 Accent 4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itzalduraertaina-5enfasia">
    <w:name w:val="Medium Shading 2 Accent 5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itzalduraertaina-6enfasia">
    <w:name w:val="Medium Shading 2 Accent 6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zerrendaertaina">
    <w:name w:val="Medium List 1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zerrendaertaina-1enfasia">
    <w:name w:val="Medium List 1 Accent 1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zerrendaertaina-2enfasia">
    <w:name w:val="Medium List 1 Accent 2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zerrendaertaina-3enfasia">
    <w:name w:val="Medium List 1 Accent 3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zerrendaertaina-4enfasia">
    <w:name w:val="Medium List 1 Accent 4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zerrendaertaina-5enfasia">
    <w:name w:val="Medium List 1 Accent 5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zerrendaertaina-6enfasia">
    <w:name w:val="Medium List 1 Accent 6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zerrendaertaina">
    <w:name w:val="Medium List 2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1enfasia">
    <w:name w:val="Medium List 2 Accent 1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2enfasia">
    <w:name w:val="Medium List 2 Accent 2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3enfasia">
    <w:name w:val="Medium List 2 Accent 3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4enfasia">
    <w:name w:val="Medium List 2 Accent 4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5enfasia">
    <w:name w:val="Medium List 2 Accent 5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6enfasia">
    <w:name w:val="Medium List 2 Accent 6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saretaertaina">
    <w:name w:val="Medium Grid 1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saretaertaina-1enfasia">
    <w:name w:val="Medium Grid 1 Accent 1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saretaertaina-2enfasia">
    <w:name w:val="Medium Grid 1 Accent 2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saretaertaina-3enfasia">
    <w:name w:val="Medium Grid 1 Accent 3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saretaertaina-4enfasia">
    <w:name w:val="Medium Grid 1 Accent 4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saretaertaina-5enfasia">
    <w:name w:val="Medium Grid 1 Accent 5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saretaertaina-6enfasia">
    <w:name w:val="Medium Grid 1 Accent 6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saretaertaina">
    <w:name w:val="Medium Grid 2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1enfasia">
    <w:name w:val="Medium Grid 2 Accent 1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2enfasia">
    <w:name w:val="Medium Grid 2 Accent 2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3enfasia">
    <w:name w:val="Medium Grid 2 Accent 3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4enfasia">
    <w:name w:val="Medium Grid 2 Accent 4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5enfasia">
    <w:name w:val="Medium Grid 2 Accent 5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6enfasia">
    <w:name w:val="Medium Grid 2 Accent 6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saretaertaina">
    <w:name w:val="Medium Grid 3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saretaertaina-1enfasia">
    <w:name w:val="Medium Grid 3 Accent 1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saretaertaina-2enfasia">
    <w:name w:val="Medium Grid 3 Accent 2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saretaertaina-3enfasia">
    <w:name w:val="Medium Grid 3 Accent 3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saretaertaina-4enfasia">
    <w:name w:val="Medium Grid 3 Accent 4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saretaertaina-5enfasia">
    <w:name w:val="Medium Grid 3 Accent 5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saretaertaina-6enfasia">
    <w:name w:val="Medium Grid 3 Accent 6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Zerrendailuna">
    <w:name w:val="Dark List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Zerrendailuna-1enfasia">
    <w:name w:val="Dark List Accent 1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Zerrendailuna-2enfasia">
    <w:name w:val="Dark List Accent 2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Zerrendailuna-3enfasia">
    <w:name w:val="Dark List Accent 3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Zerrendailuna-4enfasia">
    <w:name w:val="Dark List Accent 4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Zerrendailuna-5enfasia">
    <w:name w:val="Dark List Accent 5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Zerrendailuna-6enfasia">
    <w:name w:val="Dark List Accent 6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Koloretakoitzaldura">
    <w:name w:val="Colorful Shading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itzaldura-1enfasia">
    <w:name w:val="Colorful Shading Accent 1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itzaldura-2enfasia">
    <w:name w:val="Colorful Shading Accent 2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itzaldura-3enfasia">
    <w:name w:val="Colorful Shading Accent 3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etakoitzaldura-4enfasia">
    <w:name w:val="Colorful Shading Accent 4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itzaldura-5enfasia">
    <w:name w:val="Colorful Shading Accent 5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itzaldura-6enfasia">
    <w:name w:val="Colorful Shading Accent 6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zerrenda">
    <w:name w:val="Colorful List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Zerrendakoloretsua-1enfasia">
    <w:name w:val="Colorful List Accent 1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Zerrendakoloretsua-2enfasia">
    <w:name w:val="Colorful List Accent 2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Zerrendakoloretsua-3enfasia">
    <w:name w:val="Colorful List Accent 3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Zerrendakoloretsua-4enfasia">
    <w:name w:val="Colorful List Accent 4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Zerrendakoloretsua-5enfasia">
    <w:name w:val="Colorful List Accent 5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Zerrendakoloretsua-6enfasia">
    <w:name w:val="Colorful List Accent 6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Koloretakosareta">
    <w:name w:val="Colorful Grid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Koloretakosareta-1enfasia">
    <w:name w:val="Colorful Grid Accent 1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Koloretakosareta-2enfasia">
    <w:name w:val="Colorful Grid Accent 2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Koloretakosareta-3enfasia">
    <w:name w:val="Colorful Grid Accent 3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etakosareta-4enfasia">
    <w:name w:val="Colorful Grid Accent 4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Koloretakosareta-5enfasia">
    <w:name w:val="Colorful Grid Accent 5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Koloretakosareta-6enfasia">
    <w:name w:val="Colorful Grid Accent 6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Hiperesteka">
    <w:name w:val="Hyperlink"/>
    <w:basedOn w:val="Paragrafoarenletra-tipolehenetsia"/>
    <w:uiPriority w:val="99"/>
    <w:unhideWhenUsed/>
    <w:rsid w:val="00A46CBB"/>
    <w:rPr>
      <w:color w:val="0000FF" w:themeColor="hyperlink"/>
      <w:u w:val="single"/>
    </w:rPr>
  </w:style>
  <w:style w:type="character" w:styleId="BisitatutakoHiperesteka">
    <w:name w:val="FollowedHyperlink"/>
    <w:basedOn w:val="Paragrafoarenletra-tipolehenetsia"/>
    <w:uiPriority w:val="99"/>
    <w:semiHidden/>
    <w:unhideWhenUsed/>
    <w:rsid w:val="00A46CBB"/>
    <w:rPr>
      <w:color w:val="800080" w:themeColor="followedHyperlink"/>
      <w:u w:val="single"/>
    </w:rPr>
  </w:style>
  <w:style w:type="paragraph" w:styleId="Normalaweb">
    <w:name w:val="Normal (Web)"/>
    <w:basedOn w:val="Normala"/>
    <w:uiPriority w:val="99"/>
    <w:unhideWhenUsed/>
    <w:rsid w:val="00E447B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u-ES" w:eastAsia="eu-ES"/>
    </w:rPr>
  </w:style>
  <w:style w:type="character" w:customStyle="1" w:styleId="citation-299">
    <w:name w:val="citation-299"/>
    <w:basedOn w:val="Paragrafoarenletra-tipolehenetsia"/>
    <w:rsid w:val="000B27C0"/>
  </w:style>
  <w:style w:type="character" w:customStyle="1" w:styleId="citation-298">
    <w:name w:val="citation-298"/>
    <w:basedOn w:val="Paragrafoarenletra-tipolehenetsia"/>
    <w:rsid w:val="000B27C0"/>
  </w:style>
  <w:style w:type="character" w:customStyle="1" w:styleId="citation-297">
    <w:name w:val="citation-297"/>
    <w:basedOn w:val="Paragrafoarenletra-tipolehenetsia"/>
    <w:rsid w:val="000B27C0"/>
  </w:style>
  <w:style w:type="character" w:customStyle="1" w:styleId="citation-296">
    <w:name w:val="citation-296"/>
    <w:basedOn w:val="Paragrafoarenletra-tipolehenetsia"/>
    <w:rsid w:val="000B27C0"/>
  </w:style>
  <w:style w:type="character" w:customStyle="1" w:styleId="citation-295">
    <w:name w:val="citation-295"/>
    <w:basedOn w:val="Paragrafoarenletra-tipolehenetsia"/>
    <w:rsid w:val="000B27C0"/>
  </w:style>
  <w:style w:type="character" w:customStyle="1" w:styleId="citation-294">
    <w:name w:val="citation-294"/>
    <w:basedOn w:val="Paragrafoarenletra-tipolehenetsia"/>
    <w:rsid w:val="000B27C0"/>
  </w:style>
  <w:style w:type="character" w:customStyle="1" w:styleId="citation-293">
    <w:name w:val="citation-293"/>
    <w:basedOn w:val="Paragrafoarenletra-tipolehenetsia"/>
    <w:rsid w:val="000B27C0"/>
  </w:style>
  <w:style w:type="character" w:customStyle="1" w:styleId="citation-292">
    <w:name w:val="citation-292"/>
    <w:basedOn w:val="Paragrafoarenletra-tipolehenetsia"/>
    <w:rsid w:val="000B27C0"/>
  </w:style>
  <w:style w:type="character" w:customStyle="1" w:styleId="citation-291">
    <w:name w:val="citation-291"/>
    <w:basedOn w:val="Paragrafoarenletra-tipolehenetsia"/>
    <w:rsid w:val="000B27C0"/>
  </w:style>
  <w:style w:type="character" w:customStyle="1" w:styleId="citation-290">
    <w:name w:val="citation-290"/>
    <w:basedOn w:val="Paragrafoarenletra-tipolehenetsia"/>
    <w:rsid w:val="000B27C0"/>
  </w:style>
  <w:style w:type="character" w:customStyle="1" w:styleId="citation-289">
    <w:name w:val="citation-289"/>
    <w:basedOn w:val="Paragrafoarenletra-tipolehenetsia"/>
    <w:rsid w:val="000B27C0"/>
  </w:style>
  <w:style w:type="character" w:customStyle="1" w:styleId="citation-288">
    <w:name w:val="citation-288"/>
    <w:basedOn w:val="Paragrafoarenletra-tipolehenetsia"/>
    <w:rsid w:val="000B27C0"/>
  </w:style>
  <w:style w:type="character" w:customStyle="1" w:styleId="citation-287">
    <w:name w:val="citation-287"/>
    <w:basedOn w:val="Paragrafoarenletra-tipolehenetsia"/>
    <w:rsid w:val="000B27C0"/>
  </w:style>
  <w:style w:type="character" w:customStyle="1" w:styleId="citation-286">
    <w:name w:val="citation-286"/>
    <w:basedOn w:val="Paragrafoarenletra-tipolehenetsia"/>
    <w:rsid w:val="000B27C0"/>
  </w:style>
  <w:style w:type="character" w:customStyle="1" w:styleId="citation-285">
    <w:name w:val="citation-285"/>
    <w:basedOn w:val="Paragrafoarenletra-tipolehenetsia"/>
    <w:rsid w:val="000B27C0"/>
  </w:style>
  <w:style w:type="character" w:customStyle="1" w:styleId="citation-284">
    <w:name w:val="citation-284"/>
    <w:basedOn w:val="Paragrafoarenletra-tipolehenetsia"/>
    <w:rsid w:val="000B27C0"/>
  </w:style>
  <w:style w:type="character" w:customStyle="1" w:styleId="citation-283">
    <w:name w:val="citation-283"/>
    <w:basedOn w:val="Paragrafoarenletra-tipolehenetsia"/>
    <w:rsid w:val="000B27C0"/>
  </w:style>
  <w:style w:type="character" w:customStyle="1" w:styleId="citation-282">
    <w:name w:val="citation-282"/>
    <w:basedOn w:val="Paragrafoarenletra-tipolehenetsia"/>
    <w:rsid w:val="000B27C0"/>
  </w:style>
  <w:style w:type="character" w:customStyle="1" w:styleId="citation-281">
    <w:name w:val="citation-281"/>
    <w:basedOn w:val="Paragrafoarenletra-tipolehenetsia"/>
    <w:rsid w:val="000B27C0"/>
  </w:style>
  <w:style w:type="character" w:customStyle="1" w:styleId="citation-280">
    <w:name w:val="citation-280"/>
    <w:basedOn w:val="Paragrafoarenletra-tipolehenetsia"/>
    <w:rsid w:val="000B27C0"/>
  </w:style>
  <w:style w:type="character" w:customStyle="1" w:styleId="citation-279">
    <w:name w:val="citation-279"/>
    <w:basedOn w:val="Paragrafoarenletra-tipolehenetsia"/>
    <w:rsid w:val="000B27C0"/>
  </w:style>
  <w:style w:type="character" w:customStyle="1" w:styleId="citation-278">
    <w:name w:val="citation-278"/>
    <w:basedOn w:val="Paragrafoarenletra-tipolehenetsia"/>
    <w:rsid w:val="000B27C0"/>
  </w:style>
  <w:style w:type="character" w:customStyle="1" w:styleId="citation-277">
    <w:name w:val="citation-277"/>
    <w:basedOn w:val="Paragrafoarenletra-tipolehenetsia"/>
    <w:rsid w:val="000B27C0"/>
  </w:style>
  <w:style w:type="character" w:customStyle="1" w:styleId="citation-276">
    <w:name w:val="citation-276"/>
    <w:basedOn w:val="Paragrafoarenletra-tipolehenetsia"/>
    <w:rsid w:val="000B27C0"/>
  </w:style>
  <w:style w:type="character" w:customStyle="1" w:styleId="citation-275">
    <w:name w:val="citation-275"/>
    <w:basedOn w:val="Paragrafoarenletra-tipolehenetsia"/>
    <w:rsid w:val="000B27C0"/>
  </w:style>
  <w:style w:type="character" w:customStyle="1" w:styleId="citation-274">
    <w:name w:val="citation-274"/>
    <w:basedOn w:val="Paragrafoarenletra-tipolehenetsia"/>
    <w:rsid w:val="000B27C0"/>
  </w:style>
  <w:style w:type="character" w:customStyle="1" w:styleId="citation-273">
    <w:name w:val="citation-273"/>
    <w:basedOn w:val="Paragrafoarenletra-tipolehenetsia"/>
    <w:rsid w:val="000B27C0"/>
  </w:style>
  <w:style w:type="character" w:customStyle="1" w:styleId="citation-272">
    <w:name w:val="citation-272"/>
    <w:basedOn w:val="Paragrafoarenletra-tipolehenetsia"/>
    <w:rsid w:val="000B27C0"/>
  </w:style>
  <w:style w:type="character" w:customStyle="1" w:styleId="citation-271">
    <w:name w:val="citation-271"/>
    <w:basedOn w:val="Paragrafoarenletra-tipolehenetsia"/>
    <w:rsid w:val="000B27C0"/>
  </w:style>
  <w:style w:type="character" w:customStyle="1" w:styleId="citation-270">
    <w:name w:val="citation-270"/>
    <w:basedOn w:val="Paragrafoarenletra-tipolehenetsia"/>
    <w:rsid w:val="000B27C0"/>
  </w:style>
  <w:style w:type="character" w:customStyle="1" w:styleId="citation-269">
    <w:name w:val="citation-269"/>
    <w:basedOn w:val="Paragrafoarenletra-tipolehenetsia"/>
    <w:rsid w:val="000B27C0"/>
  </w:style>
  <w:style w:type="character" w:customStyle="1" w:styleId="citation-268">
    <w:name w:val="citation-268"/>
    <w:basedOn w:val="Paragrafoarenletra-tipolehenetsia"/>
    <w:rsid w:val="000B27C0"/>
  </w:style>
  <w:style w:type="character" w:customStyle="1" w:styleId="citation-267">
    <w:name w:val="citation-267"/>
    <w:basedOn w:val="Paragrafoarenletra-tipolehenetsia"/>
    <w:rsid w:val="000B27C0"/>
  </w:style>
  <w:style w:type="character" w:customStyle="1" w:styleId="citation-266">
    <w:name w:val="citation-266"/>
    <w:basedOn w:val="Paragrafoarenletra-tipolehenetsia"/>
    <w:rsid w:val="000B27C0"/>
  </w:style>
  <w:style w:type="character" w:customStyle="1" w:styleId="citation-265">
    <w:name w:val="citation-265"/>
    <w:basedOn w:val="Paragrafoarenletra-tipolehenetsia"/>
    <w:rsid w:val="000B27C0"/>
  </w:style>
  <w:style w:type="character" w:customStyle="1" w:styleId="citation-264">
    <w:name w:val="citation-264"/>
    <w:basedOn w:val="Paragrafoarenletra-tipolehenetsia"/>
    <w:rsid w:val="000B27C0"/>
  </w:style>
  <w:style w:type="character" w:customStyle="1" w:styleId="citation-263">
    <w:name w:val="citation-263"/>
    <w:basedOn w:val="Paragrafoarenletra-tipolehenetsia"/>
    <w:rsid w:val="000B27C0"/>
  </w:style>
  <w:style w:type="character" w:customStyle="1" w:styleId="citation-262">
    <w:name w:val="citation-262"/>
    <w:basedOn w:val="Paragrafoarenletra-tipolehenetsia"/>
    <w:rsid w:val="000B27C0"/>
  </w:style>
  <w:style w:type="character" w:customStyle="1" w:styleId="citation-261">
    <w:name w:val="citation-261"/>
    <w:basedOn w:val="Paragrafoarenletra-tipolehenetsia"/>
    <w:rsid w:val="000B27C0"/>
  </w:style>
  <w:style w:type="character" w:customStyle="1" w:styleId="citation-260">
    <w:name w:val="citation-260"/>
    <w:basedOn w:val="Paragrafoarenletra-tipolehenetsia"/>
    <w:rsid w:val="000B27C0"/>
  </w:style>
  <w:style w:type="character" w:customStyle="1" w:styleId="citation-259">
    <w:name w:val="citation-259"/>
    <w:basedOn w:val="Paragrafoarenletra-tipolehenetsia"/>
    <w:rsid w:val="000B27C0"/>
  </w:style>
  <w:style w:type="character" w:customStyle="1" w:styleId="citation-258">
    <w:name w:val="citation-258"/>
    <w:basedOn w:val="Paragrafoarenletra-tipolehenetsia"/>
    <w:rsid w:val="000B27C0"/>
  </w:style>
  <w:style w:type="character" w:customStyle="1" w:styleId="citation-257">
    <w:name w:val="citation-257"/>
    <w:basedOn w:val="Paragrafoarenletra-tipolehenetsia"/>
    <w:rsid w:val="000B27C0"/>
  </w:style>
  <w:style w:type="character" w:customStyle="1" w:styleId="citation-256">
    <w:name w:val="citation-256"/>
    <w:basedOn w:val="Paragrafoarenletra-tipolehenetsia"/>
    <w:rsid w:val="000B27C0"/>
  </w:style>
  <w:style w:type="character" w:customStyle="1" w:styleId="citation-255">
    <w:name w:val="citation-255"/>
    <w:basedOn w:val="Paragrafoarenletra-tipolehenetsia"/>
    <w:rsid w:val="000B27C0"/>
  </w:style>
  <w:style w:type="character" w:customStyle="1" w:styleId="citation-254">
    <w:name w:val="citation-254"/>
    <w:basedOn w:val="Paragrafoarenletra-tipolehenetsia"/>
    <w:rsid w:val="000B27C0"/>
  </w:style>
  <w:style w:type="character" w:customStyle="1" w:styleId="citation-253">
    <w:name w:val="citation-253"/>
    <w:basedOn w:val="Paragrafoarenletra-tipolehenetsia"/>
    <w:rsid w:val="000B27C0"/>
  </w:style>
  <w:style w:type="character" w:customStyle="1" w:styleId="citation-252">
    <w:name w:val="citation-252"/>
    <w:basedOn w:val="Paragrafoarenletra-tipolehenetsia"/>
    <w:rsid w:val="000B27C0"/>
  </w:style>
  <w:style w:type="character" w:customStyle="1" w:styleId="citation-251">
    <w:name w:val="citation-251"/>
    <w:basedOn w:val="Paragrafoarenletra-tipolehenetsia"/>
    <w:rsid w:val="000B27C0"/>
  </w:style>
  <w:style w:type="character" w:customStyle="1" w:styleId="citation-250">
    <w:name w:val="citation-250"/>
    <w:basedOn w:val="Paragrafoarenletra-tipolehenetsia"/>
    <w:rsid w:val="000B27C0"/>
  </w:style>
  <w:style w:type="character" w:customStyle="1" w:styleId="citation-249">
    <w:name w:val="citation-249"/>
    <w:basedOn w:val="Paragrafoarenletra-tipolehenetsia"/>
    <w:rsid w:val="000B27C0"/>
  </w:style>
  <w:style w:type="character" w:customStyle="1" w:styleId="citation-248">
    <w:name w:val="citation-248"/>
    <w:basedOn w:val="Paragrafoarenletra-tipolehenetsia"/>
    <w:rsid w:val="000B27C0"/>
  </w:style>
  <w:style w:type="character" w:customStyle="1" w:styleId="citation-247">
    <w:name w:val="citation-247"/>
    <w:basedOn w:val="Paragrafoarenletra-tipolehenetsia"/>
    <w:rsid w:val="000B27C0"/>
  </w:style>
  <w:style w:type="character" w:customStyle="1" w:styleId="citation-246">
    <w:name w:val="citation-246"/>
    <w:basedOn w:val="Paragrafoarenletra-tipolehenetsia"/>
    <w:rsid w:val="000B27C0"/>
  </w:style>
  <w:style w:type="character" w:customStyle="1" w:styleId="citation-245">
    <w:name w:val="citation-245"/>
    <w:basedOn w:val="Paragrafoarenletra-tipolehenetsia"/>
    <w:rsid w:val="000B27C0"/>
  </w:style>
  <w:style w:type="character" w:customStyle="1" w:styleId="citation-197">
    <w:name w:val="citation-197"/>
    <w:basedOn w:val="Paragrafoarenletra-tipolehenetsia"/>
    <w:rsid w:val="00C742C7"/>
  </w:style>
  <w:style w:type="character" w:customStyle="1" w:styleId="citation-196">
    <w:name w:val="citation-196"/>
    <w:basedOn w:val="Paragrafoarenletra-tipolehenetsia"/>
    <w:rsid w:val="00C742C7"/>
  </w:style>
  <w:style w:type="character" w:customStyle="1" w:styleId="citation-195">
    <w:name w:val="citation-195"/>
    <w:basedOn w:val="Paragrafoarenletra-tipolehenetsia"/>
    <w:rsid w:val="00C742C7"/>
  </w:style>
  <w:style w:type="character" w:customStyle="1" w:styleId="citation-194">
    <w:name w:val="citation-194"/>
    <w:basedOn w:val="Paragrafoarenletra-tipolehenetsia"/>
    <w:rsid w:val="00C742C7"/>
  </w:style>
  <w:style w:type="character" w:customStyle="1" w:styleId="citation-193">
    <w:name w:val="citation-193"/>
    <w:basedOn w:val="Paragrafoarenletra-tipolehenetsia"/>
    <w:rsid w:val="00C742C7"/>
  </w:style>
  <w:style w:type="character" w:customStyle="1" w:styleId="citation-192">
    <w:name w:val="citation-192"/>
    <w:basedOn w:val="Paragrafoarenletra-tipolehenetsia"/>
    <w:rsid w:val="00C742C7"/>
  </w:style>
  <w:style w:type="character" w:customStyle="1" w:styleId="citation-191">
    <w:name w:val="citation-191"/>
    <w:basedOn w:val="Paragrafoarenletra-tipolehenetsia"/>
    <w:rsid w:val="00C742C7"/>
  </w:style>
  <w:style w:type="character" w:customStyle="1" w:styleId="citation-190">
    <w:name w:val="citation-190"/>
    <w:basedOn w:val="Paragrafoarenletra-tipolehenetsia"/>
    <w:rsid w:val="00C742C7"/>
  </w:style>
  <w:style w:type="character" w:customStyle="1" w:styleId="citation-189">
    <w:name w:val="citation-189"/>
    <w:basedOn w:val="Paragrafoarenletra-tipolehenetsia"/>
    <w:rsid w:val="00C742C7"/>
  </w:style>
  <w:style w:type="character" w:customStyle="1" w:styleId="citation-188">
    <w:name w:val="citation-188"/>
    <w:basedOn w:val="Paragrafoarenletra-tipolehenetsia"/>
    <w:rsid w:val="00C742C7"/>
  </w:style>
  <w:style w:type="character" w:customStyle="1" w:styleId="citation-187">
    <w:name w:val="citation-187"/>
    <w:basedOn w:val="Paragrafoarenletra-tipolehenetsia"/>
    <w:rsid w:val="00C742C7"/>
  </w:style>
  <w:style w:type="character" w:customStyle="1" w:styleId="citation-186">
    <w:name w:val="citation-186"/>
    <w:basedOn w:val="Paragrafoarenletra-tipolehenetsia"/>
    <w:rsid w:val="00C742C7"/>
  </w:style>
  <w:style w:type="character" w:customStyle="1" w:styleId="citation-185">
    <w:name w:val="citation-185"/>
    <w:basedOn w:val="Paragrafoarenletra-tipolehenetsia"/>
    <w:rsid w:val="00C742C7"/>
  </w:style>
  <w:style w:type="character" w:customStyle="1" w:styleId="citation-184">
    <w:name w:val="citation-184"/>
    <w:basedOn w:val="Paragrafoarenletra-tipolehenetsia"/>
    <w:rsid w:val="00C742C7"/>
  </w:style>
  <w:style w:type="character" w:customStyle="1" w:styleId="citation-183">
    <w:name w:val="citation-183"/>
    <w:basedOn w:val="Paragrafoarenletra-tipolehenetsia"/>
    <w:rsid w:val="00C742C7"/>
  </w:style>
  <w:style w:type="character" w:customStyle="1" w:styleId="citation-182">
    <w:name w:val="citation-182"/>
    <w:basedOn w:val="Paragrafoarenletra-tipolehenetsia"/>
    <w:rsid w:val="00C742C7"/>
  </w:style>
  <w:style w:type="character" w:customStyle="1" w:styleId="citation-181">
    <w:name w:val="citation-181"/>
    <w:basedOn w:val="Paragrafoarenletra-tipolehenetsia"/>
    <w:rsid w:val="00C742C7"/>
  </w:style>
  <w:style w:type="character" w:customStyle="1" w:styleId="citation-180">
    <w:name w:val="citation-180"/>
    <w:basedOn w:val="Paragrafoarenletra-tipolehenetsia"/>
    <w:rsid w:val="00C742C7"/>
  </w:style>
  <w:style w:type="character" w:customStyle="1" w:styleId="citation-179">
    <w:name w:val="citation-179"/>
    <w:basedOn w:val="Paragrafoarenletra-tipolehenetsia"/>
    <w:rsid w:val="00C742C7"/>
  </w:style>
  <w:style w:type="character" w:customStyle="1" w:styleId="citation-178">
    <w:name w:val="citation-178"/>
    <w:basedOn w:val="Paragrafoarenletra-tipolehenetsia"/>
    <w:rsid w:val="00C742C7"/>
  </w:style>
  <w:style w:type="character" w:customStyle="1" w:styleId="citation-177">
    <w:name w:val="citation-177"/>
    <w:basedOn w:val="Paragrafoarenletra-tipolehenetsia"/>
    <w:rsid w:val="00C742C7"/>
  </w:style>
  <w:style w:type="character" w:customStyle="1" w:styleId="citation-176">
    <w:name w:val="citation-176"/>
    <w:basedOn w:val="Paragrafoarenletra-tipolehenetsia"/>
    <w:rsid w:val="00C742C7"/>
  </w:style>
  <w:style w:type="character" w:customStyle="1" w:styleId="citation-175">
    <w:name w:val="citation-175"/>
    <w:basedOn w:val="Paragrafoarenletra-tipolehenetsia"/>
    <w:rsid w:val="00C742C7"/>
  </w:style>
  <w:style w:type="character" w:customStyle="1" w:styleId="citation-174">
    <w:name w:val="citation-174"/>
    <w:basedOn w:val="Paragrafoarenletra-tipolehenetsia"/>
    <w:rsid w:val="00C742C7"/>
  </w:style>
  <w:style w:type="character" w:customStyle="1" w:styleId="citation-173">
    <w:name w:val="citation-173"/>
    <w:basedOn w:val="Paragrafoarenletra-tipolehenetsia"/>
    <w:rsid w:val="00C742C7"/>
  </w:style>
  <w:style w:type="character" w:customStyle="1" w:styleId="citation-172">
    <w:name w:val="citation-172"/>
    <w:basedOn w:val="Paragrafoarenletra-tipolehenetsia"/>
    <w:rsid w:val="00C742C7"/>
  </w:style>
  <w:style w:type="character" w:customStyle="1" w:styleId="citation-171">
    <w:name w:val="citation-171"/>
    <w:basedOn w:val="Paragrafoarenletra-tipolehenetsia"/>
    <w:rsid w:val="00C742C7"/>
  </w:style>
  <w:style w:type="character" w:customStyle="1" w:styleId="citation-170">
    <w:name w:val="citation-170"/>
    <w:basedOn w:val="Paragrafoarenletra-tipolehenetsia"/>
    <w:rsid w:val="00C742C7"/>
  </w:style>
  <w:style w:type="character" w:customStyle="1" w:styleId="citation-169">
    <w:name w:val="citation-169"/>
    <w:basedOn w:val="Paragrafoarenletra-tipolehenetsia"/>
    <w:rsid w:val="00C742C7"/>
  </w:style>
  <w:style w:type="character" w:customStyle="1" w:styleId="citation-168">
    <w:name w:val="citation-168"/>
    <w:basedOn w:val="Paragrafoarenletra-tipolehenetsia"/>
    <w:rsid w:val="00C742C7"/>
  </w:style>
  <w:style w:type="character" w:customStyle="1" w:styleId="citation-167">
    <w:name w:val="citation-167"/>
    <w:basedOn w:val="Paragrafoarenletra-tipolehenetsia"/>
    <w:rsid w:val="00C742C7"/>
  </w:style>
  <w:style w:type="character" w:customStyle="1" w:styleId="citation-166">
    <w:name w:val="citation-166"/>
    <w:basedOn w:val="Paragrafoarenletra-tipolehenetsia"/>
    <w:rsid w:val="00C742C7"/>
  </w:style>
  <w:style w:type="character" w:customStyle="1" w:styleId="citation-165">
    <w:name w:val="citation-165"/>
    <w:basedOn w:val="Paragrafoarenletra-tipolehenetsia"/>
    <w:rsid w:val="00C742C7"/>
  </w:style>
  <w:style w:type="character" w:customStyle="1" w:styleId="citation-164">
    <w:name w:val="citation-164"/>
    <w:basedOn w:val="Paragrafoarenletra-tipolehenetsia"/>
    <w:rsid w:val="00C742C7"/>
  </w:style>
  <w:style w:type="character" w:customStyle="1" w:styleId="citation-163">
    <w:name w:val="citation-163"/>
    <w:basedOn w:val="Paragrafoarenletra-tipolehenetsia"/>
    <w:rsid w:val="00C742C7"/>
  </w:style>
  <w:style w:type="character" w:customStyle="1" w:styleId="citation-162">
    <w:name w:val="citation-162"/>
    <w:basedOn w:val="Paragrafoarenletra-tipolehenetsia"/>
    <w:rsid w:val="00C742C7"/>
  </w:style>
  <w:style w:type="character" w:customStyle="1" w:styleId="citation-161">
    <w:name w:val="citation-161"/>
    <w:basedOn w:val="Paragrafoarenletra-tipolehenetsia"/>
    <w:rsid w:val="00C742C7"/>
  </w:style>
  <w:style w:type="character" w:customStyle="1" w:styleId="citation-160">
    <w:name w:val="citation-160"/>
    <w:basedOn w:val="Paragrafoarenletra-tipolehenetsia"/>
    <w:rsid w:val="00C742C7"/>
  </w:style>
  <w:style w:type="character" w:customStyle="1" w:styleId="citation-159">
    <w:name w:val="citation-159"/>
    <w:basedOn w:val="Paragrafoarenletra-tipolehenetsia"/>
    <w:rsid w:val="00C742C7"/>
  </w:style>
  <w:style w:type="character" w:customStyle="1" w:styleId="citation-158">
    <w:name w:val="citation-158"/>
    <w:basedOn w:val="Paragrafoarenletra-tipolehenetsia"/>
    <w:rsid w:val="00C742C7"/>
  </w:style>
  <w:style w:type="character" w:customStyle="1" w:styleId="citation-157">
    <w:name w:val="citation-157"/>
    <w:basedOn w:val="Paragrafoarenletra-tipolehenetsia"/>
    <w:rsid w:val="00C742C7"/>
  </w:style>
  <w:style w:type="character" w:customStyle="1" w:styleId="citation-156">
    <w:name w:val="citation-156"/>
    <w:basedOn w:val="Paragrafoarenletra-tipolehenetsia"/>
    <w:rsid w:val="00C742C7"/>
  </w:style>
  <w:style w:type="character" w:customStyle="1" w:styleId="citation-155">
    <w:name w:val="citation-155"/>
    <w:basedOn w:val="Paragrafoarenletra-tipolehenetsia"/>
    <w:rsid w:val="00C742C7"/>
  </w:style>
  <w:style w:type="character" w:customStyle="1" w:styleId="citation-154">
    <w:name w:val="citation-154"/>
    <w:basedOn w:val="Paragrafoarenletra-tipolehenetsia"/>
    <w:rsid w:val="00C742C7"/>
  </w:style>
  <w:style w:type="character" w:customStyle="1" w:styleId="citation-153">
    <w:name w:val="citation-153"/>
    <w:basedOn w:val="Paragrafoarenletra-tipolehenetsia"/>
    <w:rsid w:val="00C742C7"/>
  </w:style>
  <w:style w:type="character" w:customStyle="1" w:styleId="citation-152">
    <w:name w:val="citation-152"/>
    <w:basedOn w:val="Paragrafoarenletra-tipolehenetsia"/>
    <w:rsid w:val="00C742C7"/>
  </w:style>
  <w:style w:type="character" w:customStyle="1" w:styleId="citation-151">
    <w:name w:val="citation-151"/>
    <w:basedOn w:val="Paragrafoarenletra-tipolehenetsia"/>
    <w:rsid w:val="00C742C7"/>
  </w:style>
  <w:style w:type="character" w:customStyle="1" w:styleId="citation-150">
    <w:name w:val="citation-150"/>
    <w:basedOn w:val="Paragrafoarenletra-tipolehenetsia"/>
    <w:rsid w:val="00C742C7"/>
  </w:style>
  <w:style w:type="character" w:customStyle="1" w:styleId="citation-149">
    <w:name w:val="citation-149"/>
    <w:basedOn w:val="Paragrafoarenletra-tipolehenetsia"/>
    <w:rsid w:val="00C742C7"/>
  </w:style>
  <w:style w:type="character" w:customStyle="1" w:styleId="citation-148">
    <w:name w:val="citation-148"/>
    <w:basedOn w:val="Paragrafoarenletra-tipolehenetsia"/>
    <w:rsid w:val="00C742C7"/>
  </w:style>
  <w:style w:type="character" w:customStyle="1" w:styleId="citation-147">
    <w:name w:val="citation-147"/>
    <w:basedOn w:val="Paragrafoarenletra-tipolehenetsia"/>
    <w:rsid w:val="00C742C7"/>
  </w:style>
  <w:style w:type="character" w:customStyle="1" w:styleId="citation-146">
    <w:name w:val="citation-146"/>
    <w:basedOn w:val="Paragrafoarenletra-tipolehenetsia"/>
    <w:rsid w:val="00C742C7"/>
  </w:style>
  <w:style w:type="character" w:customStyle="1" w:styleId="citation-145">
    <w:name w:val="citation-145"/>
    <w:basedOn w:val="Paragrafoarenletra-tipolehenetsia"/>
    <w:rsid w:val="00C742C7"/>
  </w:style>
  <w:style w:type="character" w:customStyle="1" w:styleId="citation-144">
    <w:name w:val="citation-144"/>
    <w:basedOn w:val="Paragrafoarenletra-tipolehenetsia"/>
    <w:rsid w:val="00C742C7"/>
  </w:style>
  <w:style w:type="character" w:customStyle="1" w:styleId="citation-143">
    <w:name w:val="citation-143"/>
    <w:basedOn w:val="Paragrafoarenletra-tipolehenetsia"/>
    <w:rsid w:val="00C742C7"/>
  </w:style>
  <w:style w:type="character" w:customStyle="1" w:styleId="citation-142">
    <w:name w:val="citation-142"/>
    <w:basedOn w:val="Paragrafoarenletra-tipolehenetsia"/>
    <w:rsid w:val="00C742C7"/>
  </w:style>
  <w:style w:type="character" w:customStyle="1" w:styleId="citation-141">
    <w:name w:val="citation-141"/>
    <w:basedOn w:val="Paragrafoarenletra-tipolehenetsia"/>
    <w:rsid w:val="00C742C7"/>
  </w:style>
  <w:style w:type="character" w:customStyle="1" w:styleId="citation-140">
    <w:name w:val="citation-140"/>
    <w:basedOn w:val="Paragrafoarenletra-tipolehenetsia"/>
    <w:rsid w:val="00C742C7"/>
  </w:style>
  <w:style w:type="character" w:customStyle="1" w:styleId="citation-139">
    <w:name w:val="citation-139"/>
    <w:basedOn w:val="Paragrafoarenletra-tipolehenetsia"/>
    <w:rsid w:val="00C742C7"/>
  </w:style>
  <w:style w:type="character" w:customStyle="1" w:styleId="citation-138">
    <w:name w:val="citation-138"/>
    <w:basedOn w:val="Paragrafoarenletra-tipolehenetsia"/>
    <w:rsid w:val="00C742C7"/>
  </w:style>
  <w:style w:type="character" w:customStyle="1" w:styleId="citation-137">
    <w:name w:val="citation-137"/>
    <w:basedOn w:val="Paragrafoarenletra-tipolehenetsia"/>
    <w:rsid w:val="00C742C7"/>
  </w:style>
  <w:style w:type="character" w:customStyle="1" w:styleId="citation-136">
    <w:name w:val="citation-136"/>
    <w:basedOn w:val="Paragrafoarenletra-tipolehenetsia"/>
    <w:rsid w:val="00C742C7"/>
  </w:style>
  <w:style w:type="character" w:customStyle="1" w:styleId="citation-135">
    <w:name w:val="citation-135"/>
    <w:basedOn w:val="Paragrafoarenletra-tipolehenetsia"/>
    <w:rsid w:val="00C742C7"/>
  </w:style>
  <w:style w:type="character" w:customStyle="1" w:styleId="citation-134">
    <w:name w:val="citation-134"/>
    <w:basedOn w:val="Paragrafoarenletra-tipolehenetsia"/>
    <w:rsid w:val="00C742C7"/>
  </w:style>
  <w:style w:type="character" w:customStyle="1" w:styleId="citation-133">
    <w:name w:val="citation-133"/>
    <w:basedOn w:val="Paragrafoarenletra-tipolehenetsia"/>
    <w:rsid w:val="00C742C7"/>
  </w:style>
  <w:style w:type="character" w:customStyle="1" w:styleId="citation-132">
    <w:name w:val="citation-132"/>
    <w:basedOn w:val="Paragrafoarenletra-tipolehenetsia"/>
    <w:rsid w:val="00C742C7"/>
  </w:style>
  <w:style w:type="character" w:customStyle="1" w:styleId="citation-833">
    <w:name w:val="citation-833"/>
    <w:basedOn w:val="Paragrafoarenletra-tipolehenetsia"/>
    <w:rsid w:val="00C742C7"/>
  </w:style>
  <w:style w:type="character" w:customStyle="1" w:styleId="citation-832">
    <w:name w:val="citation-832"/>
    <w:basedOn w:val="Paragrafoarenletra-tipolehenetsia"/>
    <w:rsid w:val="00C742C7"/>
  </w:style>
  <w:style w:type="character" w:customStyle="1" w:styleId="citation-831">
    <w:name w:val="citation-831"/>
    <w:basedOn w:val="Paragrafoarenletra-tipolehenetsia"/>
    <w:rsid w:val="00C742C7"/>
  </w:style>
  <w:style w:type="character" w:customStyle="1" w:styleId="citation-830">
    <w:name w:val="citation-830"/>
    <w:basedOn w:val="Paragrafoarenletra-tipolehenetsia"/>
    <w:rsid w:val="00C742C7"/>
  </w:style>
  <w:style w:type="character" w:customStyle="1" w:styleId="citation-829">
    <w:name w:val="citation-829"/>
    <w:basedOn w:val="Paragrafoarenletra-tipolehenetsia"/>
    <w:rsid w:val="00C742C7"/>
  </w:style>
  <w:style w:type="character" w:customStyle="1" w:styleId="citation-828">
    <w:name w:val="citation-828"/>
    <w:basedOn w:val="Paragrafoarenletra-tipolehenetsia"/>
    <w:rsid w:val="00C742C7"/>
  </w:style>
  <w:style w:type="character" w:customStyle="1" w:styleId="citation-827">
    <w:name w:val="citation-827"/>
    <w:basedOn w:val="Paragrafoarenletra-tipolehenetsia"/>
    <w:rsid w:val="00C742C7"/>
  </w:style>
  <w:style w:type="character" w:customStyle="1" w:styleId="citation-826">
    <w:name w:val="citation-826"/>
    <w:basedOn w:val="Paragrafoarenletra-tipolehenetsia"/>
    <w:rsid w:val="00C742C7"/>
  </w:style>
  <w:style w:type="character" w:customStyle="1" w:styleId="citation-825">
    <w:name w:val="citation-825"/>
    <w:basedOn w:val="Paragrafoarenletra-tipolehenetsia"/>
    <w:rsid w:val="00C742C7"/>
  </w:style>
  <w:style w:type="character" w:customStyle="1" w:styleId="citation-824">
    <w:name w:val="citation-824"/>
    <w:basedOn w:val="Paragrafoarenletra-tipolehenetsia"/>
    <w:rsid w:val="00C742C7"/>
  </w:style>
  <w:style w:type="character" w:customStyle="1" w:styleId="citation-823">
    <w:name w:val="citation-823"/>
    <w:basedOn w:val="Paragrafoarenletra-tipolehenetsia"/>
    <w:rsid w:val="00C742C7"/>
  </w:style>
  <w:style w:type="character" w:customStyle="1" w:styleId="citation-822">
    <w:name w:val="citation-822"/>
    <w:basedOn w:val="Paragrafoarenletra-tipolehenetsia"/>
    <w:rsid w:val="00C742C7"/>
  </w:style>
  <w:style w:type="character" w:customStyle="1" w:styleId="citation-821">
    <w:name w:val="citation-821"/>
    <w:basedOn w:val="Paragrafoarenletra-tipolehenetsia"/>
    <w:rsid w:val="00C742C7"/>
  </w:style>
  <w:style w:type="character" w:customStyle="1" w:styleId="citation-820">
    <w:name w:val="citation-820"/>
    <w:basedOn w:val="Paragrafoarenletra-tipolehenetsia"/>
    <w:rsid w:val="00C742C7"/>
  </w:style>
  <w:style w:type="character" w:customStyle="1" w:styleId="citation-819">
    <w:name w:val="citation-819"/>
    <w:basedOn w:val="Paragrafoarenletra-tipolehenetsia"/>
    <w:rsid w:val="00C742C7"/>
  </w:style>
  <w:style w:type="character" w:customStyle="1" w:styleId="citation-818">
    <w:name w:val="citation-818"/>
    <w:basedOn w:val="Paragrafoarenletra-tipolehenetsia"/>
    <w:rsid w:val="00C742C7"/>
  </w:style>
  <w:style w:type="character" w:customStyle="1" w:styleId="citation-817">
    <w:name w:val="citation-817"/>
    <w:basedOn w:val="Paragrafoarenletra-tipolehenetsia"/>
    <w:rsid w:val="00C742C7"/>
  </w:style>
  <w:style w:type="character" w:customStyle="1" w:styleId="citation-816">
    <w:name w:val="citation-816"/>
    <w:basedOn w:val="Paragrafoarenletra-tipolehenetsia"/>
    <w:rsid w:val="00C742C7"/>
  </w:style>
  <w:style w:type="character" w:customStyle="1" w:styleId="citation-815">
    <w:name w:val="citation-815"/>
    <w:basedOn w:val="Paragrafoarenletra-tipolehenetsia"/>
    <w:rsid w:val="00C742C7"/>
  </w:style>
  <w:style w:type="character" w:customStyle="1" w:styleId="citation-814">
    <w:name w:val="citation-814"/>
    <w:basedOn w:val="Paragrafoarenletra-tipolehenetsia"/>
    <w:rsid w:val="00C742C7"/>
  </w:style>
  <w:style w:type="character" w:customStyle="1" w:styleId="citation-813">
    <w:name w:val="citation-813"/>
    <w:basedOn w:val="Paragrafoarenletra-tipolehenetsia"/>
    <w:rsid w:val="00C742C7"/>
  </w:style>
  <w:style w:type="character" w:customStyle="1" w:styleId="citation-812">
    <w:name w:val="citation-812"/>
    <w:basedOn w:val="Paragrafoarenletra-tipolehenetsia"/>
    <w:rsid w:val="00C742C7"/>
  </w:style>
  <w:style w:type="character" w:customStyle="1" w:styleId="citation-811">
    <w:name w:val="citation-811"/>
    <w:basedOn w:val="Paragrafoarenletra-tipolehenetsia"/>
    <w:rsid w:val="00C742C7"/>
  </w:style>
  <w:style w:type="character" w:customStyle="1" w:styleId="citation-810">
    <w:name w:val="citation-810"/>
    <w:basedOn w:val="Paragrafoarenletra-tipolehenetsia"/>
    <w:rsid w:val="00C742C7"/>
  </w:style>
  <w:style w:type="character" w:customStyle="1" w:styleId="citation-809">
    <w:name w:val="citation-809"/>
    <w:basedOn w:val="Paragrafoarenletra-tipolehenetsia"/>
    <w:rsid w:val="00C742C7"/>
  </w:style>
  <w:style w:type="character" w:customStyle="1" w:styleId="citation-808">
    <w:name w:val="citation-808"/>
    <w:basedOn w:val="Paragrafoarenletra-tipolehenetsia"/>
    <w:rsid w:val="00C742C7"/>
  </w:style>
  <w:style w:type="character" w:customStyle="1" w:styleId="citation-807">
    <w:name w:val="citation-807"/>
    <w:basedOn w:val="Paragrafoarenletra-tipolehenetsia"/>
    <w:rsid w:val="00C742C7"/>
  </w:style>
  <w:style w:type="character" w:customStyle="1" w:styleId="citation-806">
    <w:name w:val="citation-806"/>
    <w:basedOn w:val="Paragrafoarenletra-tipolehenetsia"/>
    <w:rsid w:val="00C742C7"/>
  </w:style>
  <w:style w:type="character" w:customStyle="1" w:styleId="citation-805">
    <w:name w:val="citation-805"/>
    <w:basedOn w:val="Paragrafoarenletra-tipolehenetsia"/>
    <w:rsid w:val="00C742C7"/>
  </w:style>
  <w:style w:type="character" w:customStyle="1" w:styleId="citation-804">
    <w:name w:val="citation-804"/>
    <w:basedOn w:val="Paragrafoarenletra-tipolehenetsia"/>
    <w:rsid w:val="00C742C7"/>
  </w:style>
  <w:style w:type="character" w:customStyle="1" w:styleId="citation-803">
    <w:name w:val="citation-803"/>
    <w:basedOn w:val="Paragrafoarenletra-tipolehenetsia"/>
    <w:rsid w:val="00C742C7"/>
  </w:style>
  <w:style w:type="character" w:customStyle="1" w:styleId="citation-802">
    <w:name w:val="citation-802"/>
    <w:basedOn w:val="Paragrafoarenletra-tipolehenetsia"/>
    <w:rsid w:val="00C742C7"/>
  </w:style>
  <w:style w:type="character" w:customStyle="1" w:styleId="citation-801">
    <w:name w:val="citation-801"/>
    <w:basedOn w:val="Paragrafoarenletra-tipolehenetsia"/>
    <w:rsid w:val="00C742C7"/>
  </w:style>
  <w:style w:type="character" w:customStyle="1" w:styleId="citation-800">
    <w:name w:val="citation-800"/>
    <w:basedOn w:val="Paragrafoarenletra-tipolehenetsia"/>
    <w:rsid w:val="00C742C7"/>
  </w:style>
  <w:style w:type="character" w:customStyle="1" w:styleId="citation-799">
    <w:name w:val="citation-799"/>
    <w:basedOn w:val="Paragrafoarenletra-tipolehenetsia"/>
    <w:rsid w:val="00C742C7"/>
  </w:style>
  <w:style w:type="character" w:customStyle="1" w:styleId="citation-798">
    <w:name w:val="citation-798"/>
    <w:basedOn w:val="Paragrafoarenletra-tipolehenetsia"/>
    <w:rsid w:val="00C742C7"/>
  </w:style>
  <w:style w:type="character" w:customStyle="1" w:styleId="citation-797">
    <w:name w:val="citation-797"/>
    <w:basedOn w:val="Paragrafoarenletra-tipolehenetsia"/>
    <w:rsid w:val="00C742C7"/>
  </w:style>
  <w:style w:type="character" w:customStyle="1" w:styleId="citation-796">
    <w:name w:val="citation-796"/>
    <w:basedOn w:val="Paragrafoarenletra-tipolehenetsia"/>
    <w:rsid w:val="00C742C7"/>
  </w:style>
  <w:style w:type="character" w:customStyle="1" w:styleId="citation-795">
    <w:name w:val="citation-795"/>
    <w:basedOn w:val="Paragrafoarenletra-tipolehenetsia"/>
    <w:rsid w:val="00C742C7"/>
  </w:style>
  <w:style w:type="character" w:customStyle="1" w:styleId="citation-794">
    <w:name w:val="citation-794"/>
    <w:basedOn w:val="Paragrafoarenletra-tipolehenetsia"/>
    <w:rsid w:val="00C742C7"/>
  </w:style>
  <w:style w:type="character" w:customStyle="1" w:styleId="citation-793">
    <w:name w:val="citation-793"/>
    <w:basedOn w:val="Paragrafoarenletra-tipolehenetsia"/>
    <w:rsid w:val="00C742C7"/>
  </w:style>
  <w:style w:type="character" w:customStyle="1" w:styleId="citation-792">
    <w:name w:val="citation-792"/>
    <w:basedOn w:val="Paragrafoarenletra-tipolehenetsia"/>
    <w:rsid w:val="00C742C7"/>
  </w:style>
  <w:style w:type="character" w:customStyle="1" w:styleId="citation-791">
    <w:name w:val="citation-791"/>
    <w:basedOn w:val="Paragrafoarenletra-tipolehenetsia"/>
    <w:rsid w:val="00C742C7"/>
  </w:style>
  <w:style w:type="character" w:customStyle="1" w:styleId="citation-790">
    <w:name w:val="citation-790"/>
    <w:basedOn w:val="Paragrafoarenletra-tipolehenetsia"/>
    <w:rsid w:val="00C742C7"/>
  </w:style>
  <w:style w:type="character" w:customStyle="1" w:styleId="citation-789">
    <w:name w:val="citation-789"/>
    <w:basedOn w:val="Paragrafoarenletra-tipolehenetsia"/>
    <w:rsid w:val="00C742C7"/>
  </w:style>
  <w:style w:type="character" w:customStyle="1" w:styleId="citation-788">
    <w:name w:val="citation-788"/>
    <w:basedOn w:val="Paragrafoarenletra-tipolehenetsia"/>
    <w:rsid w:val="00C742C7"/>
  </w:style>
  <w:style w:type="character" w:customStyle="1" w:styleId="citation-787">
    <w:name w:val="citation-787"/>
    <w:basedOn w:val="Paragrafoarenletra-tipolehenetsia"/>
    <w:rsid w:val="00C742C7"/>
  </w:style>
  <w:style w:type="character" w:customStyle="1" w:styleId="citation-786">
    <w:name w:val="citation-786"/>
    <w:basedOn w:val="Paragrafoarenletra-tipolehenetsia"/>
    <w:rsid w:val="00C742C7"/>
  </w:style>
  <w:style w:type="character" w:customStyle="1" w:styleId="citation-785">
    <w:name w:val="citation-785"/>
    <w:basedOn w:val="Paragrafoarenletra-tipolehenetsia"/>
    <w:rsid w:val="00C742C7"/>
  </w:style>
  <w:style w:type="character" w:customStyle="1" w:styleId="citation-784">
    <w:name w:val="citation-784"/>
    <w:basedOn w:val="Paragrafoarenletra-tipolehenetsia"/>
    <w:rsid w:val="00C742C7"/>
  </w:style>
  <w:style w:type="character" w:customStyle="1" w:styleId="citation-783">
    <w:name w:val="citation-783"/>
    <w:basedOn w:val="Paragrafoarenletra-tipolehenetsia"/>
    <w:rsid w:val="00C742C7"/>
  </w:style>
  <w:style w:type="character" w:customStyle="1" w:styleId="citation-782">
    <w:name w:val="citation-782"/>
    <w:basedOn w:val="Paragrafoarenletra-tipolehenetsia"/>
    <w:rsid w:val="00C742C7"/>
  </w:style>
  <w:style w:type="character" w:customStyle="1" w:styleId="citation-781">
    <w:name w:val="citation-781"/>
    <w:basedOn w:val="Paragrafoarenletra-tipolehenetsia"/>
    <w:rsid w:val="00C742C7"/>
  </w:style>
  <w:style w:type="character" w:customStyle="1" w:styleId="citation-780">
    <w:name w:val="citation-780"/>
    <w:basedOn w:val="Paragrafoarenletra-tipolehenetsia"/>
    <w:rsid w:val="00C742C7"/>
  </w:style>
  <w:style w:type="character" w:customStyle="1" w:styleId="citation-779">
    <w:name w:val="citation-779"/>
    <w:basedOn w:val="Paragrafoarenletra-tipolehenetsia"/>
    <w:rsid w:val="00C742C7"/>
  </w:style>
  <w:style w:type="character" w:customStyle="1" w:styleId="citation-778">
    <w:name w:val="citation-778"/>
    <w:basedOn w:val="Paragrafoarenletra-tipolehenetsia"/>
    <w:rsid w:val="00C742C7"/>
  </w:style>
  <w:style w:type="character" w:customStyle="1" w:styleId="citation-777">
    <w:name w:val="citation-777"/>
    <w:basedOn w:val="Paragrafoarenletra-tipolehenetsia"/>
    <w:rsid w:val="00C742C7"/>
  </w:style>
  <w:style w:type="character" w:customStyle="1" w:styleId="citation-776">
    <w:name w:val="citation-776"/>
    <w:basedOn w:val="Paragrafoarenletra-tipolehenetsia"/>
    <w:rsid w:val="00C742C7"/>
  </w:style>
  <w:style w:type="character" w:customStyle="1" w:styleId="citation-775">
    <w:name w:val="citation-775"/>
    <w:basedOn w:val="Paragrafoarenletra-tipolehenetsia"/>
    <w:rsid w:val="00C742C7"/>
  </w:style>
  <w:style w:type="character" w:customStyle="1" w:styleId="citation-774">
    <w:name w:val="citation-774"/>
    <w:basedOn w:val="Paragrafoarenletra-tipolehenetsia"/>
    <w:rsid w:val="00C742C7"/>
  </w:style>
  <w:style w:type="character" w:customStyle="1" w:styleId="citation-773">
    <w:name w:val="citation-773"/>
    <w:basedOn w:val="Paragrafoarenletra-tipolehenetsia"/>
    <w:rsid w:val="00C742C7"/>
  </w:style>
  <w:style w:type="character" w:customStyle="1" w:styleId="citation-772">
    <w:name w:val="citation-772"/>
    <w:basedOn w:val="Paragrafoarenletra-tipolehenetsia"/>
    <w:rsid w:val="00C742C7"/>
  </w:style>
  <w:style w:type="character" w:customStyle="1" w:styleId="citation-771">
    <w:name w:val="citation-771"/>
    <w:basedOn w:val="Paragrafoarenletra-tipolehenetsia"/>
    <w:rsid w:val="00C742C7"/>
  </w:style>
  <w:style w:type="character" w:customStyle="1" w:styleId="citation-770">
    <w:name w:val="citation-770"/>
    <w:basedOn w:val="Paragrafoarenletra-tipolehenetsia"/>
    <w:rsid w:val="00C742C7"/>
  </w:style>
  <w:style w:type="character" w:customStyle="1" w:styleId="citation-769">
    <w:name w:val="citation-769"/>
    <w:basedOn w:val="Paragrafoarenletra-tipolehenetsia"/>
    <w:rsid w:val="00C742C7"/>
  </w:style>
  <w:style w:type="character" w:customStyle="1" w:styleId="citation-768">
    <w:name w:val="citation-768"/>
    <w:basedOn w:val="Paragrafoarenletra-tipolehenetsia"/>
    <w:rsid w:val="00C742C7"/>
  </w:style>
  <w:style w:type="character" w:customStyle="1" w:styleId="citation-767">
    <w:name w:val="citation-767"/>
    <w:basedOn w:val="Paragrafoarenletra-tipolehenetsia"/>
    <w:rsid w:val="00C742C7"/>
  </w:style>
  <w:style w:type="character" w:customStyle="1" w:styleId="citation-766">
    <w:name w:val="citation-766"/>
    <w:basedOn w:val="Paragrafoarenletra-tipolehenetsia"/>
    <w:rsid w:val="00C742C7"/>
  </w:style>
  <w:style w:type="character" w:customStyle="1" w:styleId="citation-765">
    <w:name w:val="citation-765"/>
    <w:basedOn w:val="Paragrafoarenletra-tipolehenetsia"/>
    <w:rsid w:val="00C742C7"/>
  </w:style>
  <w:style w:type="character" w:customStyle="1" w:styleId="citation-764">
    <w:name w:val="citation-764"/>
    <w:basedOn w:val="Paragrafoarenletra-tipolehenetsia"/>
    <w:rsid w:val="00C742C7"/>
  </w:style>
  <w:style w:type="character" w:customStyle="1" w:styleId="citation-763">
    <w:name w:val="citation-763"/>
    <w:basedOn w:val="Paragrafoarenletra-tipolehenetsia"/>
    <w:rsid w:val="00C742C7"/>
  </w:style>
  <w:style w:type="character" w:customStyle="1" w:styleId="citation-762">
    <w:name w:val="citation-762"/>
    <w:basedOn w:val="Paragrafoarenletra-tipolehenetsia"/>
    <w:rsid w:val="00C742C7"/>
  </w:style>
  <w:style w:type="character" w:customStyle="1" w:styleId="citation-761">
    <w:name w:val="citation-761"/>
    <w:basedOn w:val="Paragrafoarenletra-tipolehenetsia"/>
    <w:rsid w:val="00C742C7"/>
  </w:style>
  <w:style w:type="character" w:customStyle="1" w:styleId="citation-760">
    <w:name w:val="citation-760"/>
    <w:basedOn w:val="Paragrafoarenletra-tipolehenetsia"/>
    <w:rsid w:val="00C742C7"/>
  </w:style>
  <w:style w:type="character" w:customStyle="1" w:styleId="citation-759">
    <w:name w:val="citation-759"/>
    <w:basedOn w:val="Paragrafoarenletra-tipolehenetsia"/>
    <w:rsid w:val="00C742C7"/>
  </w:style>
  <w:style w:type="character" w:customStyle="1" w:styleId="citation-758">
    <w:name w:val="citation-758"/>
    <w:basedOn w:val="Paragrafoarenletra-tipolehenetsia"/>
    <w:rsid w:val="00C742C7"/>
  </w:style>
  <w:style w:type="character" w:customStyle="1" w:styleId="citation-757">
    <w:name w:val="citation-757"/>
    <w:basedOn w:val="Paragrafoarenletra-tipolehenetsia"/>
    <w:rsid w:val="00C742C7"/>
  </w:style>
  <w:style w:type="character" w:customStyle="1" w:styleId="citation-756">
    <w:name w:val="citation-756"/>
    <w:basedOn w:val="Paragrafoarenletra-tipolehenetsia"/>
    <w:rsid w:val="00C742C7"/>
  </w:style>
  <w:style w:type="character" w:customStyle="1" w:styleId="citation-755">
    <w:name w:val="citation-755"/>
    <w:basedOn w:val="Paragrafoarenletra-tipolehenetsia"/>
    <w:rsid w:val="00C742C7"/>
  </w:style>
  <w:style w:type="character" w:customStyle="1" w:styleId="citation-754">
    <w:name w:val="citation-754"/>
    <w:basedOn w:val="Paragrafoarenletra-tipolehenetsia"/>
    <w:rsid w:val="00C742C7"/>
  </w:style>
  <w:style w:type="character" w:customStyle="1" w:styleId="citation-753">
    <w:name w:val="citation-753"/>
    <w:basedOn w:val="Paragrafoarenletra-tipolehenetsia"/>
    <w:rsid w:val="00C742C7"/>
  </w:style>
  <w:style w:type="character" w:customStyle="1" w:styleId="citation-752">
    <w:name w:val="citation-752"/>
    <w:basedOn w:val="Paragrafoarenletra-tipolehenetsia"/>
    <w:rsid w:val="00C742C7"/>
  </w:style>
  <w:style w:type="character" w:customStyle="1" w:styleId="citation-751">
    <w:name w:val="citation-751"/>
    <w:basedOn w:val="Paragrafoarenletra-tipolehenetsia"/>
    <w:rsid w:val="00C742C7"/>
  </w:style>
  <w:style w:type="character" w:customStyle="1" w:styleId="citation-750">
    <w:name w:val="citation-750"/>
    <w:basedOn w:val="Paragrafoarenletra-tipolehenetsia"/>
    <w:rsid w:val="00C742C7"/>
  </w:style>
  <w:style w:type="character" w:customStyle="1" w:styleId="citation-749">
    <w:name w:val="citation-749"/>
    <w:basedOn w:val="Paragrafoarenletra-tipolehenetsia"/>
    <w:rsid w:val="00C742C7"/>
  </w:style>
  <w:style w:type="character" w:customStyle="1" w:styleId="citation-748">
    <w:name w:val="citation-748"/>
    <w:basedOn w:val="Paragrafoarenletra-tipolehenetsia"/>
    <w:rsid w:val="00C742C7"/>
  </w:style>
  <w:style w:type="character" w:customStyle="1" w:styleId="citation-747">
    <w:name w:val="citation-747"/>
    <w:basedOn w:val="Paragrafoarenletra-tipolehenetsia"/>
    <w:rsid w:val="00C742C7"/>
  </w:style>
  <w:style w:type="character" w:customStyle="1" w:styleId="citation-746">
    <w:name w:val="citation-746"/>
    <w:basedOn w:val="Paragrafoarenletra-tipolehenetsia"/>
    <w:rsid w:val="00C742C7"/>
  </w:style>
  <w:style w:type="character" w:customStyle="1" w:styleId="citation-745">
    <w:name w:val="citation-745"/>
    <w:basedOn w:val="Paragrafoarenletra-tipolehenetsia"/>
    <w:rsid w:val="00C742C7"/>
  </w:style>
  <w:style w:type="character" w:customStyle="1" w:styleId="citation-744">
    <w:name w:val="citation-744"/>
    <w:basedOn w:val="Paragrafoarenletra-tipolehenetsia"/>
    <w:rsid w:val="00C742C7"/>
  </w:style>
  <w:style w:type="character" w:customStyle="1" w:styleId="citation-743">
    <w:name w:val="citation-743"/>
    <w:basedOn w:val="Paragrafoarenletra-tipolehenetsia"/>
    <w:rsid w:val="00C742C7"/>
  </w:style>
  <w:style w:type="character" w:customStyle="1" w:styleId="citation-742">
    <w:name w:val="citation-742"/>
    <w:basedOn w:val="Paragrafoarenletra-tipolehenetsia"/>
    <w:rsid w:val="00C742C7"/>
  </w:style>
  <w:style w:type="character" w:customStyle="1" w:styleId="citation-741">
    <w:name w:val="citation-741"/>
    <w:basedOn w:val="Paragrafoarenletra-tipolehenetsia"/>
    <w:rsid w:val="00C742C7"/>
  </w:style>
  <w:style w:type="character" w:customStyle="1" w:styleId="citation-740">
    <w:name w:val="citation-740"/>
    <w:basedOn w:val="Paragrafoarenletra-tipolehenetsia"/>
    <w:rsid w:val="00C742C7"/>
  </w:style>
  <w:style w:type="character" w:customStyle="1" w:styleId="citation-739">
    <w:name w:val="citation-739"/>
    <w:basedOn w:val="Paragrafoarenletra-tipolehenetsia"/>
    <w:rsid w:val="00C742C7"/>
  </w:style>
  <w:style w:type="character" w:customStyle="1" w:styleId="citation-738">
    <w:name w:val="citation-738"/>
    <w:basedOn w:val="Paragrafoarenletra-tipolehenetsia"/>
    <w:rsid w:val="00C742C7"/>
  </w:style>
  <w:style w:type="character" w:customStyle="1" w:styleId="citation-737">
    <w:name w:val="citation-737"/>
    <w:basedOn w:val="Paragrafoarenletra-tipolehenetsia"/>
    <w:rsid w:val="00C742C7"/>
  </w:style>
  <w:style w:type="character" w:customStyle="1" w:styleId="citation-736">
    <w:name w:val="citation-736"/>
    <w:basedOn w:val="Paragrafoarenletra-tipolehenetsia"/>
    <w:rsid w:val="00C742C7"/>
  </w:style>
  <w:style w:type="character" w:customStyle="1" w:styleId="citation-735">
    <w:name w:val="citation-735"/>
    <w:basedOn w:val="Paragrafoarenletra-tipolehenetsia"/>
    <w:rsid w:val="00C742C7"/>
  </w:style>
  <w:style w:type="character" w:customStyle="1" w:styleId="citation-734">
    <w:name w:val="citation-734"/>
    <w:basedOn w:val="Paragrafoarenletra-tipolehenetsia"/>
    <w:rsid w:val="00C742C7"/>
  </w:style>
  <w:style w:type="character" w:customStyle="1" w:styleId="citation-733">
    <w:name w:val="citation-733"/>
    <w:basedOn w:val="Paragrafoarenletra-tipolehenetsia"/>
    <w:rsid w:val="00C742C7"/>
  </w:style>
  <w:style w:type="character" w:customStyle="1" w:styleId="citation-732">
    <w:name w:val="citation-732"/>
    <w:basedOn w:val="Paragrafoarenletra-tipolehenetsia"/>
    <w:rsid w:val="00C742C7"/>
  </w:style>
  <w:style w:type="character" w:customStyle="1" w:styleId="citation-731">
    <w:name w:val="citation-731"/>
    <w:basedOn w:val="Paragrafoarenletra-tipolehenetsia"/>
    <w:rsid w:val="00C742C7"/>
  </w:style>
  <w:style w:type="character" w:customStyle="1" w:styleId="citation-730">
    <w:name w:val="citation-730"/>
    <w:basedOn w:val="Paragrafoarenletra-tipolehenetsia"/>
    <w:rsid w:val="00C742C7"/>
  </w:style>
  <w:style w:type="character" w:customStyle="1" w:styleId="citation-729">
    <w:name w:val="citation-729"/>
    <w:basedOn w:val="Paragrafoarenletra-tipolehenetsia"/>
    <w:rsid w:val="00C742C7"/>
  </w:style>
  <w:style w:type="character" w:customStyle="1" w:styleId="citation-728">
    <w:name w:val="citation-728"/>
    <w:basedOn w:val="Paragrafoarenletra-tipolehenetsia"/>
    <w:rsid w:val="00C742C7"/>
  </w:style>
  <w:style w:type="character" w:customStyle="1" w:styleId="citation-727">
    <w:name w:val="citation-727"/>
    <w:basedOn w:val="Paragrafoarenletra-tipolehenetsia"/>
    <w:rsid w:val="00C742C7"/>
  </w:style>
  <w:style w:type="character" w:customStyle="1" w:styleId="citation-726">
    <w:name w:val="citation-726"/>
    <w:basedOn w:val="Paragrafoarenletra-tipolehenetsia"/>
    <w:rsid w:val="00C742C7"/>
  </w:style>
  <w:style w:type="character" w:customStyle="1" w:styleId="citation-725">
    <w:name w:val="citation-725"/>
    <w:basedOn w:val="Paragrafoarenletra-tipolehenetsia"/>
    <w:rsid w:val="00C742C7"/>
  </w:style>
  <w:style w:type="character" w:customStyle="1" w:styleId="citation-724">
    <w:name w:val="citation-724"/>
    <w:basedOn w:val="Paragrafoarenletra-tipolehenetsia"/>
    <w:rsid w:val="00C742C7"/>
  </w:style>
  <w:style w:type="character" w:customStyle="1" w:styleId="citation-723">
    <w:name w:val="citation-723"/>
    <w:basedOn w:val="Paragrafoarenletra-tipolehenetsia"/>
    <w:rsid w:val="00C742C7"/>
  </w:style>
  <w:style w:type="character" w:customStyle="1" w:styleId="citation-722">
    <w:name w:val="citation-722"/>
    <w:basedOn w:val="Paragrafoarenletra-tipolehenetsia"/>
    <w:rsid w:val="00C742C7"/>
  </w:style>
  <w:style w:type="character" w:customStyle="1" w:styleId="citation-721">
    <w:name w:val="citation-721"/>
    <w:basedOn w:val="Paragrafoarenletra-tipolehenetsia"/>
    <w:rsid w:val="00C742C7"/>
  </w:style>
  <w:style w:type="character" w:customStyle="1" w:styleId="citation-720">
    <w:name w:val="citation-720"/>
    <w:basedOn w:val="Paragrafoarenletra-tipolehenetsia"/>
    <w:rsid w:val="00C742C7"/>
  </w:style>
  <w:style w:type="character" w:customStyle="1" w:styleId="citation-719">
    <w:name w:val="citation-719"/>
    <w:basedOn w:val="Paragrafoarenletra-tipolehenetsia"/>
    <w:rsid w:val="00C742C7"/>
  </w:style>
  <w:style w:type="character" w:customStyle="1" w:styleId="citation-718">
    <w:name w:val="citation-718"/>
    <w:basedOn w:val="Paragrafoarenletra-tipolehenetsia"/>
    <w:rsid w:val="00C742C7"/>
  </w:style>
  <w:style w:type="character" w:customStyle="1" w:styleId="citation-717">
    <w:name w:val="citation-717"/>
    <w:basedOn w:val="Paragrafoarenletra-tipolehenetsia"/>
    <w:rsid w:val="00C742C7"/>
  </w:style>
  <w:style w:type="character" w:customStyle="1" w:styleId="citation-716">
    <w:name w:val="citation-716"/>
    <w:basedOn w:val="Paragrafoarenletra-tipolehenetsia"/>
    <w:rsid w:val="00C742C7"/>
  </w:style>
  <w:style w:type="character" w:customStyle="1" w:styleId="citation-715">
    <w:name w:val="citation-715"/>
    <w:basedOn w:val="Paragrafoarenletra-tipolehenetsia"/>
    <w:rsid w:val="00C742C7"/>
  </w:style>
  <w:style w:type="character" w:customStyle="1" w:styleId="citation-714">
    <w:name w:val="citation-714"/>
    <w:basedOn w:val="Paragrafoarenletra-tipolehenetsia"/>
    <w:rsid w:val="00C742C7"/>
  </w:style>
  <w:style w:type="character" w:customStyle="1" w:styleId="citation-713">
    <w:name w:val="citation-713"/>
    <w:basedOn w:val="Paragrafoarenletra-tipolehenetsia"/>
    <w:rsid w:val="00C742C7"/>
  </w:style>
  <w:style w:type="character" w:customStyle="1" w:styleId="citation-712">
    <w:name w:val="citation-712"/>
    <w:basedOn w:val="Paragrafoarenletra-tipolehenetsia"/>
    <w:rsid w:val="00C742C7"/>
  </w:style>
  <w:style w:type="character" w:customStyle="1" w:styleId="citation-711">
    <w:name w:val="citation-711"/>
    <w:basedOn w:val="Paragrafoarenletra-tipolehenetsia"/>
    <w:rsid w:val="00C742C7"/>
  </w:style>
  <w:style w:type="character" w:customStyle="1" w:styleId="citation-710">
    <w:name w:val="citation-710"/>
    <w:basedOn w:val="Paragrafoarenletra-tipolehenetsia"/>
    <w:rsid w:val="00C742C7"/>
  </w:style>
  <w:style w:type="character" w:customStyle="1" w:styleId="citation-709">
    <w:name w:val="citation-709"/>
    <w:basedOn w:val="Paragrafoarenletra-tipolehenetsia"/>
    <w:rsid w:val="00C742C7"/>
  </w:style>
  <w:style w:type="character" w:customStyle="1" w:styleId="citation-708">
    <w:name w:val="citation-708"/>
    <w:basedOn w:val="Paragrafoarenletra-tipolehenetsia"/>
    <w:rsid w:val="00C742C7"/>
  </w:style>
  <w:style w:type="character" w:customStyle="1" w:styleId="citation-707">
    <w:name w:val="citation-707"/>
    <w:basedOn w:val="Paragrafoarenletra-tipolehenetsia"/>
    <w:rsid w:val="00C742C7"/>
  </w:style>
  <w:style w:type="character" w:customStyle="1" w:styleId="citation-706">
    <w:name w:val="citation-706"/>
    <w:basedOn w:val="Paragrafoarenletra-tipolehenetsia"/>
    <w:rsid w:val="00C742C7"/>
  </w:style>
  <w:style w:type="character" w:customStyle="1" w:styleId="citation-705">
    <w:name w:val="citation-705"/>
    <w:basedOn w:val="Paragrafoarenletra-tipolehenetsia"/>
    <w:rsid w:val="00C742C7"/>
  </w:style>
  <w:style w:type="character" w:customStyle="1" w:styleId="citation-704">
    <w:name w:val="citation-704"/>
    <w:basedOn w:val="Paragrafoarenletra-tipolehenetsia"/>
    <w:rsid w:val="00C742C7"/>
  </w:style>
  <w:style w:type="character" w:customStyle="1" w:styleId="citation-703">
    <w:name w:val="citation-703"/>
    <w:basedOn w:val="Paragrafoarenletra-tipolehenetsia"/>
    <w:rsid w:val="00C742C7"/>
  </w:style>
  <w:style w:type="character" w:customStyle="1" w:styleId="citation-702">
    <w:name w:val="citation-702"/>
    <w:basedOn w:val="Paragrafoarenletra-tipolehenetsia"/>
    <w:rsid w:val="00C742C7"/>
  </w:style>
  <w:style w:type="character" w:customStyle="1" w:styleId="citation-701">
    <w:name w:val="citation-701"/>
    <w:basedOn w:val="Paragrafoarenletra-tipolehenetsia"/>
    <w:rsid w:val="00C742C7"/>
  </w:style>
  <w:style w:type="character" w:customStyle="1" w:styleId="citation-700">
    <w:name w:val="citation-700"/>
    <w:basedOn w:val="Paragrafoarenletra-tipolehenetsia"/>
    <w:rsid w:val="00C742C7"/>
  </w:style>
  <w:style w:type="character" w:customStyle="1" w:styleId="citation-699">
    <w:name w:val="citation-699"/>
    <w:basedOn w:val="Paragrafoarenletra-tipolehenetsia"/>
    <w:rsid w:val="00C742C7"/>
  </w:style>
  <w:style w:type="character" w:customStyle="1" w:styleId="citation-698">
    <w:name w:val="citation-698"/>
    <w:basedOn w:val="Paragrafoarenletra-tipolehenetsia"/>
    <w:rsid w:val="00C742C7"/>
  </w:style>
  <w:style w:type="character" w:customStyle="1" w:styleId="citation-697">
    <w:name w:val="citation-697"/>
    <w:basedOn w:val="Paragrafoarenletra-tipolehenetsia"/>
    <w:rsid w:val="00C742C7"/>
  </w:style>
  <w:style w:type="character" w:customStyle="1" w:styleId="citation-696">
    <w:name w:val="citation-696"/>
    <w:basedOn w:val="Paragrafoarenletra-tipolehenetsia"/>
    <w:rsid w:val="00C742C7"/>
  </w:style>
  <w:style w:type="character" w:customStyle="1" w:styleId="citation-695">
    <w:name w:val="citation-695"/>
    <w:basedOn w:val="Paragrafoarenletra-tipolehenetsia"/>
    <w:rsid w:val="00C742C7"/>
  </w:style>
  <w:style w:type="character" w:customStyle="1" w:styleId="citation-694">
    <w:name w:val="citation-694"/>
    <w:basedOn w:val="Paragrafoarenletra-tipolehenetsia"/>
    <w:rsid w:val="00C742C7"/>
  </w:style>
  <w:style w:type="character" w:customStyle="1" w:styleId="citation-693">
    <w:name w:val="citation-693"/>
    <w:basedOn w:val="Paragrafoarenletra-tipolehenetsia"/>
    <w:rsid w:val="00C742C7"/>
  </w:style>
  <w:style w:type="character" w:customStyle="1" w:styleId="citation-692">
    <w:name w:val="citation-692"/>
    <w:basedOn w:val="Paragrafoarenletra-tipolehenetsia"/>
    <w:rsid w:val="00C742C7"/>
  </w:style>
  <w:style w:type="character" w:customStyle="1" w:styleId="citation-691">
    <w:name w:val="citation-691"/>
    <w:basedOn w:val="Paragrafoarenletra-tipolehenetsia"/>
    <w:rsid w:val="00C742C7"/>
  </w:style>
  <w:style w:type="character" w:customStyle="1" w:styleId="TarterikezKar">
    <w:name w:val="Tarterik ez Kar"/>
    <w:basedOn w:val="Paragrafoarenletra-tipolehenetsia"/>
    <w:link w:val="Tarterikez"/>
    <w:uiPriority w:val="1"/>
    <w:rsid w:val="005E4B8F"/>
  </w:style>
  <w:style w:type="paragraph" w:styleId="EA2">
    <w:name w:val="toc 2"/>
    <w:basedOn w:val="Normala"/>
    <w:next w:val="Normala"/>
    <w:autoRedefine/>
    <w:uiPriority w:val="39"/>
    <w:unhideWhenUsed/>
    <w:rsid w:val="00721D1A"/>
    <w:pPr>
      <w:spacing w:after="100" w:line="259" w:lineRule="auto"/>
      <w:ind w:left="220"/>
    </w:pPr>
    <w:rPr>
      <w:rFonts w:cs="Times New Roman"/>
      <w:lang w:val="eu-ES" w:eastAsia="eu-ES"/>
    </w:rPr>
  </w:style>
  <w:style w:type="paragraph" w:styleId="EA1">
    <w:name w:val="toc 1"/>
    <w:basedOn w:val="Normala"/>
    <w:next w:val="Normala"/>
    <w:autoRedefine/>
    <w:uiPriority w:val="39"/>
    <w:unhideWhenUsed/>
    <w:rsid w:val="00721D1A"/>
    <w:pPr>
      <w:spacing w:after="100" w:line="259" w:lineRule="auto"/>
    </w:pPr>
    <w:rPr>
      <w:rFonts w:cs="Times New Roman"/>
      <w:lang w:val="eu-ES" w:eastAsia="eu-ES"/>
    </w:rPr>
  </w:style>
  <w:style w:type="paragraph" w:styleId="EA3">
    <w:name w:val="toc 3"/>
    <w:basedOn w:val="Normala"/>
    <w:next w:val="Normala"/>
    <w:autoRedefine/>
    <w:uiPriority w:val="39"/>
    <w:unhideWhenUsed/>
    <w:rsid w:val="00721D1A"/>
    <w:pPr>
      <w:spacing w:after="100" w:line="259" w:lineRule="auto"/>
      <w:ind w:left="440"/>
    </w:pPr>
    <w:rPr>
      <w:rFonts w:cs="Times New Roman"/>
      <w:lang w:val="eu-ES" w:eastAsia="eu-ES"/>
    </w:rPr>
  </w:style>
  <w:style w:type="table" w:styleId="5sareta-taulailuna-1enfasia">
    <w:name w:val="Grid Table 5 Dark Accent 1"/>
    <w:basedOn w:val="Taulanormala"/>
    <w:uiPriority w:val="50"/>
    <w:rsid w:val="00D3238E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B8CCE4" w:themeFill="accent1" w:themeFillTint="66"/>
      </w:tcPr>
    </w:tblStylePr>
  </w:style>
  <w:style w:type="table" w:styleId="4sareta-taula-1enfasia">
    <w:name w:val="Grid Table 4 Accent 1"/>
    <w:basedOn w:val="Taulanormala"/>
    <w:uiPriority w:val="49"/>
    <w:rsid w:val="00D3238E"/>
    <w:pPr>
      <w:spacing w:after="0" w:line="240" w:lineRule="auto"/>
    </w:p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paragraph" w:customStyle="1" w:styleId="whitespace-normal">
    <w:name w:val="whitespace-normal"/>
    <w:basedOn w:val="Normala"/>
    <w:rsid w:val="001850E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u-ES" w:eastAsia="eu-ES"/>
    </w:rPr>
  </w:style>
  <w:style w:type="paragraph" w:customStyle="1" w:styleId="textogeneral">
    <w:name w:val="texto general"/>
    <w:basedOn w:val="Normala"/>
    <w:rsid w:val="005B7239"/>
    <w:pPr>
      <w:widowControl w:val="0"/>
      <w:suppressAutoHyphens/>
      <w:overflowPunct w:val="0"/>
      <w:autoSpaceDE w:val="0"/>
      <w:spacing w:before="120" w:after="120" w:line="240" w:lineRule="auto"/>
      <w:ind w:left="540" w:right="180"/>
      <w:textAlignment w:val="baseline"/>
    </w:pPr>
    <w:rPr>
      <w:rFonts w:ascii="Verdana" w:eastAsia="Times New Roman" w:hAnsi="Verdana" w:cs="Times New Roman"/>
      <w:kern w:val="1"/>
      <w:sz w:val="18"/>
      <w:lang w:val="es-ES"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4344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4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0844215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709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757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2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254589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5423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367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9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348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96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264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3112862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598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3875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703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20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430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979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73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6037141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388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1656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84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063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5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83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58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767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839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68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112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40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62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472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430316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160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09057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234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90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06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399347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627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42782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291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image" Target="media/image10.png"/><Relationship Id="rId7" Type="http://schemas.openxmlformats.org/officeDocument/2006/relationships/styles" Target="styles.xml"/><Relationship Id="rId12" Type="http://schemas.openxmlformats.org/officeDocument/2006/relationships/image" Target="media/image1.jpg"/><Relationship Id="rId17" Type="http://schemas.openxmlformats.org/officeDocument/2006/relationships/image" Target="media/image6.png"/><Relationship Id="rId25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header" Target="header1.xml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10" Type="http://schemas.openxmlformats.org/officeDocument/2006/relationships/footnotes" Target="footnotes.xml"/><Relationship Id="rId19" Type="http://schemas.openxmlformats.org/officeDocument/2006/relationships/image" Target="media/image8.pn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.jpg"/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/>
  <Abstract>Urratsez-urratseko motorren funtzionamendua, driverren erregulazioa eta DC-DC erregulatzaileen parametrizazioa nola egin behar den aztertzeaz gain, estainatze-teknika praktikoekin osatu</Abstract>
  <CompanyAddress/>
  <CompanyPhone/>
  <CompanyFax/>
  <CompanyEmail/>
</CoverPage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026C5034DEF31469D687DC74110F0C4" ma:contentTypeVersion="18" ma:contentTypeDescription="Create a new document." ma:contentTypeScope="" ma:versionID="9749a2b4cca231bc632c3989b365264d">
  <xsd:schema xmlns:xsd="http://www.w3.org/2001/XMLSchema" xmlns:xs="http://www.w3.org/2001/XMLSchema" xmlns:p="http://schemas.microsoft.com/office/2006/metadata/properties" xmlns:ns2="fab0e02d-7b70-4413-b572-d44f1292ffc6" xmlns:ns3="328b14d6-6e2c-4870-bd3d-20a4f0e49c9e" targetNamespace="http://schemas.microsoft.com/office/2006/metadata/properties" ma:root="true" ma:fieldsID="ce32c62b3fb0868ee579d14af5c7af3f" ns2:_="" ns3:_="">
    <xsd:import namespace="fab0e02d-7b70-4413-b572-d44f1292ffc6"/>
    <xsd:import namespace="328b14d6-6e2c-4870-bd3d-20a4f0e49c9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b0e02d-7b70-4413-b572-d44f1292ffc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18748ed3-a044-4069-afca-14a5a74919a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5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28b14d6-6e2c-4870-bd3d-20a4f0e49c9e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d484c96b-0302-40db-b824-a3a76ee72efe}" ma:internalName="TaxCatchAll" ma:showField="CatchAllData" ma:web="328b14d6-6e2c-4870-bd3d-20a4f0e49c9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fab0e02d-7b70-4413-b572-d44f1292ffc6">
      <Terms xmlns="http://schemas.microsoft.com/office/infopath/2007/PartnerControls"/>
    </lcf76f155ced4ddcb4097134ff3c332f>
    <TaxCatchAll xmlns="328b14d6-6e2c-4870-bd3d-20a4f0e49c9e" xsi:nil="true"/>
  </documentManagement>
</p:properties>
</file>

<file path=customXml/item5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1F5BBACA-C442-4ED8-85FB-680A99FEABFC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E5DEE95-5E9C-4864-BEE0-555DD9D543A0}"/>
</file>

<file path=customXml/itemProps4.xml><?xml version="1.0" encoding="utf-8"?>
<ds:datastoreItem xmlns:ds="http://schemas.openxmlformats.org/officeDocument/2006/customXml" ds:itemID="{66E66221-0E29-4D90-90E4-E90D51F99993}">
  <ds:schemaRefs>
    <ds:schemaRef ds:uri="http://schemas.microsoft.com/office/2006/metadata/properties"/>
    <ds:schemaRef ds:uri="http://schemas.microsoft.com/office/infopath/2007/PartnerControls"/>
    <ds:schemaRef ds:uri="fab0e02d-7b70-4413-b572-d44f1292ffc6"/>
    <ds:schemaRef ds:uri="328b14d6-6e2c-4870-bd3d-20a4f0e49c9e"/>
  </ds:schemaRefs>
</ds:datastoreItem>
</file>

<file path=customXml/itemProps5.xml><?xml version="1.0" encoding="utf-8"?>
<ds:datastoreItem xmlns:ds="http://schemas.openxmlformats.org/officeDocument/2006/customXml" ds:itemID="{18F10495-943C-4E35-9E23-AC36524881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8</Pages>
  <Words>574</Words>
  <Characters>3273</Characters>
  <Application>Microsoft Office Word</Application>
  <DocSecurity>0</DocSecurity>
  <Lines>27</Lines>
  <Paragraphs>7</Paragraphs>
  <ScaleCrop>false</ScaleCrop>
  <HeadingPairs>
    <vt:vector size="4" baseType="variant">
      <vt:variant>
        <vt:lpstr>Titulua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3840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Osagaien soldadura, motorren driver-en erregulazioa eta DC-DC bihurgailuak</dc:subject>
  <dc:creator>Tknika-koa moldatua</dc:creator>
  <cp:keywords/>
  <dc:description>generated by python-docx</dc:description>
  <cp:lastModifiedBy>Ane Albisua</cp:lastModifiedBy>
  <cp:revision>11</cp:revision>
  <dcterms:created xsi:type="dcterms:W3CDTF">2025-07-07T12:28:00Z</dcterms:created>
  <dcterms:modified xsi:type="dcterms:W3CDTF">2025-07-07T12:59:00Z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0x010100B026C5034DEF31469D687DC74110F0C4</vt:lpwstr>
  </property>
  <property fmtid="{D5CDD505-2E9C-101B-9397-08002B2CF9AE}" pid="3" name="MediaServiceImageTags">
    <vt:lpwstr/>
  </property>
</Properties>
</file>